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B7E" w:rsidRPr="00F76A5B" w:rsidRDefault="004B6B7E" w:rsidP="003343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F727C" w:rsidRPr="00F76A5B" w:rsidRDefault="003F727C" w:rsidP="003F727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F727C">
      <w:pPr>
        <w:widowControl w:val="0"/>
        <w:autoSpaceDE w:val="0"/>
        <w:autoSpaceDN w:val="0"/>
        <w:adjustRightInd w:val="0"/>
        <w:spacing w:after="0" w:line="240" w:lineRule="auto"/>
        <w:ind w:left="680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ОБРАЗОВАНИЯ И НАУКИ РТ</w:t>
      </w:r>
    </w:p>
    <w:p w:rsidR="003F727C" w:rsidRPr="00F76A5B" w:rsidRDefault="003F727C" w:rsidP="003F727C">
      <w:pPr>
        <w:widowControl w:val="0"/>
        <w:autoSpaceDE w:val="0"/>
        <w:autoSpaceDN w:val="0"/>
        <w:adjustRightInd w:val="0"/>
        <w:spacing w:after="0" w:line="54" w:lineRule="exact"/>
        <w:ind w:left="714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F727C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Государственное автономное профессиональное</w:t>
      </w:r>
    </w:p>
    <w:p w:rsidR="003F727C" w:rsidRPr="00F76A5B" w:rsidRDefault="003F727C" w:rsidP="003F727C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образовательное учреждение</w:t>
      </w:r>
    </w:p>
    <w:p w:rsidR="003F727C" w:rsidRPr="00F76A5B" w:rsidRDefault="003F727C" w:rsidP="003F727C">
      <w:pPr>
        <w:widowControl w:val="0"/>
        <w:autoSpaceDE w:val="0"/>
        <w:autoSpaceDN w:val="0"/>
        <w:adjustRightInd w:val="0"/>
        <w:spacing w:after="0" w:line="240" w:lineRule="auto"/>
        <w:ind w:left="714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«Арский агропромышленный профессиональный колледж»</w:t>
      </w:r>
    </w:p>
    <w:p w:rsidR="003343CB" w:rsidRPr="00F76A5B" w:rsidRDefault="003343CB" w:rsidP="003343CB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3343CB" w:rsidRPr="00F76A5B" w:rsidRDefault="003343CB" w:rsidP="003343CB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3CB" w:rsidRPr="00F76A5B" w:rsidRDefault="003343CB" w:rsidP="003343C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F6A" w:rsidRPr="00931F6A" w:rsidRDefault="00931F6A" w:rsidP="00931F6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931F6A" w:rsidRPr="00931F6A" w:rsidTr="00931F6A">
        <w:trPr>
          <w:trHeight w:val="1447"/>
        </w:trPr>
        <w:tc>
          <w:tcPr>
            <w:tcW w:w="5261" w:type="dxa"/>
          </w:tcPr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«Согласовано» на заседании</w:t>
            </w:r>
          </w:p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МК спец. цикла</w:t>
            </w:r>
            <w:r w:rsidRPr="00931F6A">
              <w:rPr>
                <w:rFonts w:ascii="Calibri" w:eastAsia="Calibri" w:hAnsi="Calibri" w:cs="Times New Roman"/>
              </w:rPr>
              <w:t xml:space="preserve"> 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по предметам сферы </w:t>
            </w:r>
          </w:p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обслуживания</w:t>
            </w:r>
          </w:p>
          <w:p w:rsidR="00931F6A" w:rsidRPr="00931F6A" w:rsidRDefault="00931F6A" w:rsidP="00931F6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_1__, «_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_ 2023г</w:t>
            </w:r>
          </w:p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комиссии</w:t>
            </w:r>
          </w:p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 </w:t>
            </w:r>
            <w:proofErr w:type="spellStart"/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931F6A" w:rsidRPr="00931F6A" w:rsidRDefault="00931F6A" w:rsidP="00931F6A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36" w:type="dxa"/>
          </w:tcPr>
          <w:p w:rsidR="00931F6A" w:rsidRPr="00931F6A" w:rsidRDefault="00931F6A" w:rsidP="00931F6A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Утверждаю: </w:t>
            </w:r>
          </w:p>
          <w:p w:rsidR="00931F6A" w:rsidRPr="00931F6A" w:rsidRDefault="00931F6A" w:rsidP="00931F6A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ГАПОУ «ААПК»</w:t>
            </w:r>
          </w:p>
          <w:p w:rsidR="00931F6A" w:rsidRPr="00931F6A" w:rsidRDefault="00931F6A" w:rsidP="00931F6A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З.М.Давлетбаев</w:t>
            </w:r>
            <w:proofErr w:type="spellEnd"/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931F6A" w:rsidRPr="00931F6A" w:rsidRDefault="00931F6A" w:rsidP="00931F6A">
            <w:pPr>
              <w:tabs>
                <w:tab w:val="left" w:pos="560"/>
              </w:tabs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«_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__»__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___ 2023г</w:t>
            </w:r>
            <w:r w:rsidRPr="00931F6A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931F6A" w:rsidRPr="00931F6A" w:rsidRDefault="00931F6A" w:rsidP="00931F6A">
            <w:pPr>
              <w:tabs>
                <w:tab w:val="left" w:pos="560"/>
              </w:tabs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31F6A" w:rsidRPr="00931F6A" w:rsidTr="00931F6A">
        <w:trPr>
          <w:trHeight w:val="1716"/>
        </w:trPr>
        <w:tc>
          <w:tcPr>
            <w:tcW w:w="5261" w:type="dxa"/>
          </w:tcPr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Рекомендовано Педагогическим Советом ГАПОУ «ААПК»</w:t>
            </w:r>
          </w:p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_, «_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_ 2023г</w:t>
            </w:r>
          </w:p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31F6A" w:rsidRPr="00931F6A" w:rsidRDefault="00931F6A" w:rsidP="00931F6A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931F6A" w:rsidRPr="00931F6A" w:rsidRDefault="00931F6A" w:rsidP="00931F6A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«Согласовано»</w:t>
            </w:r>
          </w:p>
          <w:p w:rsidR="00931F6A" w:rsidRPr="00931F6A" w:rsidRDefault="00931F6A" w:rsidP="00931F6A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ООО «</w:t>
            </w:r>
            <w:proofErr w:type="spellStart"/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Бытсервис</w:t>
            </w:r>
            <w:proofErr w:type="spellEnd"/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931F6A" w:rsidRPr="00931F6A" w:rsidRDefault="00931F6A" w:rsidP="00931F6A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___________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Н.Н. Ахмадуллин</w:t>
            </w:r>
          </w:p>
          <w:p w:rsidR="00931F6A" w:rsidRPr="00931F6A" w:rsidRDefault="00931F6A" w:rsidP="00931F6A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»_______2023 г.</w:t>
            </w:r>
          </w:p>
          <w:p w:rsidR="00931F6A" w:rsidRPr="00931F6A" w:rsidRDefault="00931F6A" w:rsidP="00931F6A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1F6A" w:rsidRPr="00931F6A" w:rsidRDefault="00931F6A" w:rsidP="00931F6A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31F6A" w:rsidRPr="00931F6A" w:rsidRDefault="00931F6A" w:rsidP="00931F6A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B6B7E" w:rsidRPr="00F76A5B" w:rsidRDefault="004B6B7E" w:rsidP="00560085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B6B7E" w:rsidRPr="00F76A5B" w:rsidRDefault="003F727C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Оценочные средства </w:t>
      </w:r>
    </w:p>
    <w:p w:rsidR="00384A00" w:rsidRPr="00F76A5B" w:rsidRDefault="003F727C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профессиональному модулю 01</w:t>
      </w:r>
    </w:p>
    <w:p w:rsidR="00384A00" w:rsidRPr="00F76A5B" w:rsidRDefault="003F727C" w:rsidP="003F727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«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организация и ведение процессов приготовления и подготовки к реализации полуфабрикатов для блюд, кулинарных изделий сложного ассортимента» </w:t>
      </w:r>
    </w:p>
    <w:p w:rsidR="003F727C" w:rsidRPr="00F76A5B" w:rsidRDefault="003F727C" w:rsidP="003F727C">
      <w:pPr>
        <w:spacing w:after="0" w:line="240" w:lineRule="auto"/>
        <w:ind w:right="11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F727C" w:rsidRPr="00F76A5B" w:rsidRDefault="003F727C" w:rsidP="003F727C">
      <w:pPr>
        <w:spacing w:after="0" w:line="240" w:lineRule="auto"/>
        <w:ind w:right="11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по специальности  43.02.15 поварское и кондитерское дело</w:t>
      </w:r>
    </w:p>
    <w:p w:rsidR="00384A00" w:rsidRPr="00F76A5B" w:rsidRDefault="00384A00" w:rsidP="00FD2190">
      <w:pPr>
        <w:widowControl w:val="0"/>
        <w:spacing w:after="0" w:line="240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:rsidR="003343CB" w:rsidRPr="00F76A5B" w:rsidRDefault="003343CB" w:rsidP="003343CB">
      <w:pPr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3CB" w:rsidRPr="00F76A5B" w:rsidRDefault="003343CB" w:rsidP="00FD2190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3CB" w:rsidRPr="00F76A5B" w:rsidRDefault="003343CB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1D38" w:rsidRPr="00F76A5B" w:rsidRDefault="003E1D38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F6A" w:rsidRDefault="00931F6A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F6A" w:rsidRPr="00F76A5B" w:rsidRDefault="00931F6A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1D38" w:rsidRPr="00F76A5B" w:rsidRDefault="003E1D38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1D38" w:rsidRPr="00F76A5B" w:rsidRDefault="003E1D38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3CB" w:rsidRPr="00F76A5B" w:rsidRDefault="003343CB" w:rsidP="00FD2190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2629" w:rsidRPr="00F76A5B" w:rsidRDefault="00B07591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1. Общие положения</w:t>
      </w:r>
    </w:p>
    <w:p w:rsidR="004B6B7E" w:rsidRPr="00F76A5B" w:rsidRDefault="004B6B7E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07591" w:rsidRPr="00F76A5B" w:rsidRDefault="00B07591" w:rsidP="003F727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PMingLiU" w:hAnsi="Times New Roman" w:cs="Times New Roman"/>
          <w:sz w:val="24"/>
          <w:szCs w:val="24"/>
          <w:lang w:eastAsia="zh-TW"/>
        </w:rPr>
        <w:t>Результатом освоения профессионального модуля является готовность обучающегося к выполнению вида профессиональной деятельности «</w:t>
      </w:r>
      <w:r w:rsidR="003F727C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  <w:r w:rsidRPr="00F76A5B">
        <w:rPr>
          <w:rFonts w:ascii="Times New Roman" w:eastAsia="PMingLiU" w:hAnsi="Times New Roman" w:cs="Times New Roman"/>
          <w:sz w:val="24"/>
          <w:szCs w:val="24"/>
          <w:lang w:eastAsia="zh-TW"/>
        </w:rPr>
        <w:t>» и составляющих его профессиональных компетенций, а также общие компетенции, формирующиеся в процессе освоения образовательной программы в целом.</w:t>
      </w:r>
    </w:p>
    <w:p w:rsidR="00B07591" w:rsidRPr="00F76A5B" w:rsidRDefault="00B07591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Формой итоговой аттестации по профессиональному модулю является экзамен по модулю. Итогом экзамена является однозначное решение: «вид профессиональной деятельности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не освоен».</w:t>
      </w:r>
    </w:p>
    <w:p w:rsidR="00B07591" w:rsidRPr="00F76A5B" w:rsidRDefault="00B07591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промежуточной оценки результатов освоения профессионального модуля является оценка знаний, умений, практического опыта в процессе текущего контроля и промежу</w:t>
      </w:r>
      <w:r w:rsidR="00B76D1D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точной аттестации по модулю</w:t>
      </w:r>
      <w:proofErr w:type="gramStart"/>
      <w:r w:rsidR="00B76D1D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4B6B7E" w:rsidRPr="00F76A5B" w:rsidRDefault="004B6B7E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67AE8" w:rsidRPr="00F76A5B" w:rsidRDefault="00F67AE8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2. Показатели оценки результатов освоения профессионального модуля, формы и методы контроля и оценки</w:t>
      </w:r>
    </w:p>
    <w:p w:rsidR="004B6B7E" w:rsidRPr="00F76A5B" w:rsidRDefault="004B6B7E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67AE8" w:rsidRDefault="00F67AE8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 (Таблицы 1, 2), знаний и умений (Таблица 3):</w:t>
      </w:r>
    </w:p>
    <w:p w:rsidR="00CD45C6" w:rsidRDefault="00CD45C6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6662"/>
        <w:gridCol w:w="2693"/>
      </w:tblGrid>
      <w:tr w:rsidR="00CD45C6" w:rsidTr="00CD45C6">
        <w:trPr>
          <w:trHeight w:val="75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5C6" w:rsidRDefault="00CD45C6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C6" w:rsidRDefault="00CD45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5C6" w:rsidRDefault="00CD45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C6" w:rsidRDefault="00CD45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5C6" w:rsidRDefault="00CD45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CD45C6" w:rsidTr="00CD45C6">
        <w:trPr>
          <w:trHeight w:val="27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C6" w:rsidRDefault="00CD45C6">
            <w:pPr>
              <w:suppressAutoHyphens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ПК 1.1  </w:t>
            </w:r>
          </w:p>
          <w:p w:rsidR="00CD45C6" w:rsidRDefault="00CD45C6">
            <w:pPr>
              <w:suppressAutoHyphens/>
              <w:spacing w:after="0" w:line="240" w:lineRule="auto"/>
              <w:ind w:hanging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 </w:t>
            </w:r>
          </w:p>
          <w:p w:rsidR="00CD45C6" w:rsidRDefault="00CD45C6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5C6" w:rsidRDefault="00CD45C6">
            <w:pPr>
              <w:suppressAutoHyphens/>
              <w:spacing w:after="0" w:line="240" w:lineRule="auto"/>
              <w:ind w:hanging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5C6" w:rsidRDefault="00CD45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всех действий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организации подготовки  рабочих мест, оборудования, сырья, материалов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CD45C6" w:rsidRDefault="00CD45C6" w:rsidP="00846FD2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оптимальный выбор и целевое, безопасное использование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оборудования, производственного инвентаря, инструментов, посуды, соответствие виду выполняемых работ (виду и способу обработки сырья, виду и способу приготовления полуфабрикатов сложного ассортимента);</w:t>
            </w:r>
          </w:p>
          <w:p w:rsidR="00CD45C6" w:rsidRDefault="00CD45C6" w:rsidP="00846FD2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размещение оборудования, инвентаря, посуды, инструментов, сырья, материалов на рабочем месте;</w:t>
            </w:r>
          </w:p>
          <w:p w:rsidR="00CD45C6" w:rsidRDefault="00CD45C6" w:rsidP="00846FD2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точная оценка соответствия качества и безопасности сырья, продуктов, материалов требованиям регламентов;</w:t>
            </w:r>
          </w:p>
          <w:p w:rsidR="00CD45C6" w:rsidRDefault="00CD45C6" w:rsidP="00846FD2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распределения заданий между подчиненными в их квалификации;</w:t>
            </w:r>
          </w:p>
          <w:p w:rsidR="00CD45C6" w:rsidRDefault="00CD45C6" w:rsidP="00846FD2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организации хранения сырья, продуктов, готовых полуфабрикатов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CD45C6" w:rsidRDefault="00CD45C6" w:rsidP="00846FD2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CD45C6" w:rsidRDefault="00CD45C6" w:rsidP="00846FD2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правильная, в соответствии с инструкциями,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безопасная правка ножей;</w:t>
            </w:r>
          </w:p>
          <w:p w:rsidR="00CD45C6" w:rsidRDefault="00CD45C6" w:rsidP="00846FD2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соответствие заданию ведение расчетов  потребности в сырье, продуктах;</w:t>
            </w:r>
          </w:p>
          <w:p w:rsidR="00CD45C6" w:rsidRDefault="00CD45C6" w:rsidP="00846FD2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заданий для практических/ лабораторных занятий;</w:t>
            </w: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практикам;</w:t>
            </w: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 для самостоятельной работы</w:t>
            </w:r>
          </w:p>
          <w:p w:rsidR="00CD45C6" w:rsidRDefault="00CD45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выполнения: </w:t>
            </w: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зачете/экзамене по МДК;</w:t>
            </w: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заданий экзамена по модулю;</w:t>
            </w: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портфолио</w:t>
            </w:r>
          </w:p>
          <w:p w:rsidR="00CD45C6" w:rsidRDefault="00CD4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C6" w:rsidTr="00CD45C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C6" w:rsidRDefault="00CD45C6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 1.2.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D45C6" w:rsidRDefault="00CD45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обработку, подготовку экзотических и редких видов сырья: овощей, грибов, рыбы, нерыбного водного сырья, дичи. </w:t>
            </w:r>
          </w:p>
          <w:p w:rsidR="00CD45C6" w:rsidRDefault="00CD45C6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D45C6" w:rsidRDefault="00CD45C6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D45C6" w:rsidRDefault="00CD45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CD45C6" w:rsidRDefault="00CD45C6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D45C6" w:rsidRDefault="00CD45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5C6" w:rsidRDefault="00CD45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Подготовка, обработка различными методами экзотических видов овощей, грибов, рыбы, нерыбного водного сырья, приготовление полуфабрикатов сложного ассортимента:</w:t>
            </w:r>
          </w:p>
          <w:p w:rsidR="00CD45C6" w:rsidRDefault="00CD45C6" w:rsidP="00846FD2">
            <w:pPr>
              <w:numPr>
                <w:ilvl w:val="0"/>
                <w:numId w:val="37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адекватный выбор основных продуктов и дополнительных ингредиентов, в том числе специй, приправ,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точное распознавание недоброкачественных продуктов;</w:t>
            </w:r>
          </w:p>
          <w:p w:rsidR="00CD45C6" w:rsidRDefault="00CD45C6" w:rsidP="00846FD2">
            <w:pPr>
              <w:numPr>
                <w:ilvl w:val="0"/>
                <w:numId w:val="37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отходов и потерь сырья при его обработке и приготовлении полуфабрикатов действующим нормам; </w:t>
            </w:r>
          </w:p>
          <w:p w:rsidR="00CD45C6" w:rsidRDefault="00CD45C6" w:rsidP="00846FD2">
            <w:pPr>
              <w:numPr>
                <w:ilvl w:val="0"/>
                <w:numId w:val="37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оптимальность процесса обработки, подготовки сырья и приготовления полуфабрикатов (экономия ресурсов: продуктов, времени, энергетических затрат и т.д., соответствие выбора методов обработки сырья, способов и техник приготовления полуфабрикатов виду сырья, продуктов, его количеству, требованиям рецептуры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CD45C6" w:rsidRDefault="00CD45C6" w:rsidP="00846FD2">
            <w:pPr>
              <w:numPr>
                <w:ilvl w:val="0"/>
                <w:numId w:val="37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демонстрация навыков работы с ножом, механическим оборудованием, оборудованием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упаковки;</w:t>
            </w:r>
          </w:p>
          <w:p w:rsidR="00CD45C6" w:rsidRDefault="00CD45C6" w:rsidP="00846FD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  <w:proofErr w:type="gramEnd"/>
          </w:p>
          <w:p w:rsidR="00CD45C6" w:rsidRDefault="00CD45C6" w:rsidP="00846FD2">
            <w:pPr>
              <w:numPr>
                <w:ilvl w:val="0"/>
                <w:numId w:val="37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правильное, оптимальное, адекватное заданию планирование и ведение процессов обработки, подготовки экзотических видов сырья, продуктов, приготовления полуфабрикатов сложного ассортимента, соответствие процессов инструкциям, регламентам;</w:t>
            </w:r>
          </w:p>
          <w:p w:rsidR="00CD45C6" w:rsidRDefault="00CD45C6" w:rsidP="00846FD2">
            <w:pPr>
              <w:numPr>
                <w:ilvl w:val="0"/>
                <w:numId w:val="37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процессов обработки экзотических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видов сырья и приготовления полуфабрикатов стандартам чистоты, требованиям охраны труда и технике безопасности:</w:t>
            </w:r>
          </w:p>
          <w:p w:rsidR="00CD45C6" w:rsidRDefault="00CD45C6" w:rsidP="00846FD2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корректное использование цветных разделочных досок;</w:t>
            </w:r>
          </w:p>
          <w:p w:rsidR="00CD45C6" w:rsidRDefault="00CD45C6" w:rsidP="00846FD2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раздельное использование контейнеров для органических и неорганических отходов;</w:t>
            </w:r>
          </w:p>
          <w:p w:rsidR="00CD45C6" w:rsidRDefault="00CD45C6" w:rsidP="00846FD2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пец.одежда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CD45C6" w:rsidRDefault="00CD45C6" w:rsidP="00846FD2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CD45C6" w:rsidRDefault="00CD45C6" w:rsidP="00846FD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времени выполнения работ нормативам;</w:t>
            </w:r>
          </w:p>
          <w:p w:rsidR="00CD45C6" w:rsidRDefault="00CD45C6" w:rsidP="00846FD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массы обработанного сырья, приготовленных полуфабрикатов требованиям действующих норм, рецептуре; </w:t>
            </w:r>
          </w:p>
          <w:p w:rsidR="00CD45C6" w:rsidRDefault="00CD45C6" w:rsidP="00846FD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точность расчетов норм закладки сырья при изменении выхода полуфабрикатов, взаимозаменяемости сырья, продуктов;</w:t>
            </w:r>
          </w:p>
          <w:p w:rsidR="00CD45C6" w:rsidRDefault="00CD45C6" w:rsidP="00846FD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CD45C6" w:rsidRDefault="00CD45C6" w:rsidP="00846FD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внешнего вида готовых полуфабрикатов требованиям рецептуры;</w:t>
            </w:r>
          </w:p>
          <w:p w:rsidR="00CD45C6" w:rsidRDefault="00CD45C6" w:rsidP="00846FD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эстетичность, аккуратность комплектования и упаковки готовых полуфабрикатов для отпуска на вынос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5C6" w:rsidRDefault="00CD4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C6" w:rsidTr="00CD45C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5C6" w:rsidRDefault="00CD45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 1.4.</w:t>
            </w:r>
          </w:p>
          <w:p w:rsidR="00CD45C6" w:rsidRDefault="00CD45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разработку, адаптацию рецептур полуфабрикатов с учетом потребностей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различных категорий потребителей, видов и форм обслуживания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5C6" w:rsidRDefault="00CD45C6" w:rsidP="00846FD2">
            <w:pPr>
              <w:numPr>
                <w:ilvl w:val="0"/>
                <w:numId w:val="4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CD45C6" w:rsidRDefault="00CD45C6" w:rsidP="00846FD2">
            <w:pPr>
              <w:widowControl w:val="0"/>
              <w:numPr>
                <w:ilvl w:val="0"/>
                <w:numId w:val="4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оптимальность, точность выбора типа и количества продуктов, вкусовых, ароматических, красящих веществ, соответствие требованиям по безопасности продукции;</w:t>
            </w:r>
          </w:p>
          <w:p w:rsidR="00CD45C6" w:rsidRDefault="00CD45C6" w:rsidP="00846FD2">
            <w:pPr>
              <w:widowControl w:val="0"/>
              <w:numPr>
                <w:ilvl w:val="0"/>
                <w:numId w:val="4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дополнительных ингредиентов виду основного сырья;</w:t>
            </w:r>
          </w:p>
          <w:p w:rsidR="00CD45C6" w:rsidRDefault="00CD45C6" w:rsidP="00846FD2">
            <w:pPr>
              <w:widowControl w:val="0"/>
              <w:numPr>
                <w:ilvl w:val="0"/>
                <w:numId w:val="4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баланса жировых и вкусовых компонентов;</w:t>
            </w:r>
          </w:p>
          <w:p w:rsidR="00CD45C6" w:rsidRDefault="00CD45C6" w:rsidP="00846FD2">
            <w:pPr>
              <w:widowControl w:val="0"/>
              <w:numPr>
                <w:ilvl w:val="0"/>
                <w:numId w:val="4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CD45C6" w:rsidRDefault="00CD45C6" w:rsidP="00846FD2">
            <w:pPr>
              <w:widowControl w:val="0"/>
              <w:numPr>
                <w:ilvl w:val="0"/>
                <w:numId w:val="4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 выбора, комбинирования способов кулинарной обработки и приготовления; соответствие способов обработки  виду, кондиции сырья;</w:t>
            </w:r>
          </w:p>
          <w:p w:rsidR="00CD45C6" w:rsidRDefault="00CD45C6" w:rsidP="00846FD2">
            <w:pPr>
              <w:widowControl w:val="0"/>
              <w:numPr>
                <w:ilvl w:val="0"/>
                <w:numId w:val="4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выбора направлений изменения рецептуры с учетом особенностей заказа, сезонности, кондиции, размера, формы сырья;</w:t>
            </w:r>
          </w:p>
          <w:p w:rsidR="00CD45C6" w:rsidRDefault="00CD45C6" w:rsidP="00846FD2">
            <w:pPr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полуфабриката действующим методикам, правильность определения норм отходов и потерь при обработке сырья и приготовлении полуфабрикатов;</w:t>
            </w:r>
          </w:p>
          <w:p w:rsidR="00CD45C6" w:rsidRDefault="00CD45C6" w:rsidP="00846FD2">
            <w:pPr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оформления акта проработки новой или адаптированной рецептуры;</w:t>
            </w:r>
          </w:p>
          <w:p w:rsidR="00CD45C6" w:rsidRDefault="00CD45C6" w:rsidP="00846FD2">
            <w:pPr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 выбора способа презентации результатов проработки (полуфабрикат, разработанную документацию);</w:t>
            </w:r>
          </w:p>
          <w:p w:rsidR="00CD45C6" w:rsidRDefault="00CD45C6" w:rsidP="00846FD2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профессиональных навыков выполнения работ по обработке экзотических видов сырья, приготовления полуфабрикатов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процессе</w:t>
            </w:r>
            <w:proofErr w:type="gramEnd"/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выполнения:</w:t>
            </w: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практических/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лабораорных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занятий;</w:t>
            </w: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по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производственной</w:t>
            </w: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практикам;</w:t>
            </w: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по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самостоятельной</w:t>
            </w:r>
            <w:proofErr w:type="gramEnd"/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</w:t>
            </w: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</w:t>
            </w: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аттестация:</w:t>
            </w: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</w:t>
            </w: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оценка выполнения:</w:t>
            </w: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практических заданий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зачете/экзамене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МДК;</w:t>
            </w: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выполнения заданий экзамена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модулю;</w:t>
            </w: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защиты отчетов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 и производственной</w:t>
            </w: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практикам;</w:t>
            </w: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-оценка портфолио</w:t>
            </w:r>
          </w:p>
        </w:tc>
      </w:tr>
      <w:tr w:rsidR="00CD45C6" w:rsidTr="00CD45C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C6" w:rsidRDefault="00CD45C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01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ыбирать способы решения задач профессиональной деятельности,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применительно к различным контекстам</w:t>
            </w:r>
          </w:p>
          <w:p w:rsidR="00CD45C6" w:rsidRDefault="00CD45C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CD45C6" w:rsidRDefault="00CD45C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CD45C6" w:rsidRDefault="00CD45C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CD45C6" w:rsidRDefault="00CD45C6">
            <w:pPr>
              <w:widowControl w:val="0"/>
              <w:spacing w:after="20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45C6" w:rsidRDefault="00CD45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lastRenderedPageBreak/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демонстрация понимания сущности и социальной значимости своей будущей профессии;</w:t>
            </w:r>
          </w:p>
          <w:p w:rsidR="00CD45C6" w:rsidRDefault="00CD45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lastRenderedPageBreak/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демонстрация устойчивого интереса к будущей профессии</w:t>
            </w:r>
          </w:p>
          <w:p w:rsidR="00CD45C6" w:rsidRDefault="00CD45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-использовать нормативно-методические документы по документационному обеспечению работы суда;</w:t>
            </w:r>
          </w:p>
          <w:p w:rsidR="00CD45C6" w:rsidRDefault="00CD45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использовать классификацию служебных документов и требования к ним в соответствии с ГОСТ;</w:t>
            </w:r>
          </w:p>
          <w:p w:rsidR="00CD45C6" w:rsidRDefault="00CD45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-использовать компьютерную технику и современные информационные технологии;</w:t>
            </w:r>
          </w:p>
          <w:p w:rsidR="00CD45C6" w:rsidRDefault="00CD45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составлять, редактировать и оформлять организационно-распорядительные документы;</w:t>
            </w:r>
          </w:p>
          <w:p w:rsidR="00CD45C6" w:rsidRDefault="00CD45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обращать к исполнению приговоры, решения, определения и постановления суда;</w:t>
            </w:r>
          </w:p>
          <w:p w:rsidR="00CD45C6" w:rsidRDefault="00CD45C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использовать информационные технологии при документировании и организации работы с документами;</w:t>
            </w:r>
          </w:p>
          <w:p w:rsidR="00CD45C6" w:rsidRDefault="00CD45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оценка в процессе выполнения:</w:t>
            </w: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заданий для практических/ лабораторных занятий;</w:t>
            </w: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практике;</w:t>
            </w: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для самостоятельной работы</w:t>
            </w:r>
          </w:p>
          <w:p w:rsidR="00CD45C6" w:rsidRDefault="00CD45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 </w:t>
            </w: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зачете/экзамене по МДК;</w:t>
            </w: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экзамена по модулю;</w:t>
            </w:r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CD45C6" w:rsidRDefault="00CD45C6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портфолио</w:t>
            </w:r>
          </w:p>
        </w:tc>
      </w:tr>
      <w:tr w:rsidR="00CD45C6" w:rsidTr="00CD45C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5C6" w:rsidRDefault="00CD45C6">
            <w:pPr>
              <w:widowControl w:val="0"/>
              <w:spacing w:after="20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02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О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45C6" w:rsidRDefault="00CD45C6" w:rsidP="00846FD2">
            <w:pPr>
              <w:widowControl w:val="0"/>
              <w:numPr>
                <w:ilvl w:val="0"/>
                <w:numId w:val="42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умение формулировать цель и задачи предстоящей деятельности;</w:t>
            </w:r>
          </w:p>
          <w:p w:rsidR="00CD45C6" w:rsidRDefault="00CD45C6" w:rsidP="00846FD2">
            <w:pPr>
              <w:widowControl w:val="0"/>
              <w:numPr>
                <w:ilvl w:val="0"/>
                <w:numId w:val="42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умение представить конечный результат деятельности в полном объеме;</w:t>
            </w:r>
          </w:p>
          <w:p w:rsidR="00CD45C6" w:rsidRDefault="00CD45C6" w:rsidP="00846FD2">
            <w:pPr>
              <w:widowControl w:val="0"/>
              <w:numPr>
                <w:ilvl w:val="0"/>
                <w:numId w:val="42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умение планировать предстоящую деятельность;</w:t>
            </w:r>
          </w:p>
          <w:p w:rsidR="00CD45C6" w:rsidRDefault="00CD45C6" w:rsidP="00846FD2">
            <w:pPr>
              <w:widowControl w:val="0"/>
              <w:numPr>
                <w:ilvl w:val="0"/>
                <w:numId w:val="42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умение выбирать типовые методы и способы выполнения плана;</w:t>
            </w:r>
          </w:p>
          <w:p w:rsidR="00CD45C6" w:rsidRDefault="00CD45C6" w:rsidP="00846FD2">
            <w:pPr>
              <w:widowControl w:val="0"/>
              <w:numPr>
                <w:ilvl w:val="0"/>
                <w:numId w:val="42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умение проводить рефлексию (оценивать и анализировать процесс и результат)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5C6" w:rsidRDefault="00CD4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C6" w:rsidTr="00CD45C6">
        <w:trPr>
          <w:trHeight w:val="115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45C6" w:rsidRDefault="00CD45C6">
            <w:pPr>
              <w:widowControl w:val="0"/>
              <w:spacing w:after="20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03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П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ланировать и реализовывать собственное профессиональное и личностное развитие.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45C6" w:rsidRDefault="00CD45C6" w:rsidP="00846FD2">
            <w:pPr>
              <w:widowControl w:val="0"/>
              <w:numPr>
                <w:ilvl w:val="0"/>
                <w:numId w:val="43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определять проблему в профессионально ориентированных ситуациях;</w:t>
            </w:r>
          </w:p>
          <w:p w:rsidR="00CD45C6" w:rsidRDefault="00CD45C6" w:rsidP="00846FD2">
            <w:pPr>
              <w:widowControl w:val="0"/>
              <w:numPr>
                <w:ilvl w:val="0"/>
                <w:numId w:val="43"/>
              </w:numPr>
              <w:tabs>
                <w:tab w:val="left" w:pos="197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предлагать способы и варианты решения проблемы, оценивать ожидаемый результат;</w:t>
            </w:r>
          </w:p>
          <w:p w:rsidR="00CD45C6" w:rsidRDefault="00CD45C6" w:rsidP="00846FD2">
            <w:pPr>
              <w:widowControl w:val="0"/>
              <w:numPr>
                <w:ilvl w:val="0"/>
                <w:numId w:val="43"/>
              </w:numPr>
              <w:tabs>
                <w:tab w:val="left" w:pos="250"/>
              </w:tabs>
              <w:spacing w:after="0" w:line="274" w:lineRule="exact"/>
              <w:ind w:left="106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планировать поведение в профессионально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ориентированных проблемных ситуациях, вносить коррективы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5C6" w:rsidRDefault="00CD4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C6" w:rsidTr="00CD45C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5C6" w:rsidRDefault="00CD45C6">
            <w:pPr>
              <w:widowControl w:val="0"/>
              <w:spacing w:after="20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04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аботать в коллективе и команде,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эффективно взаимодействовать с коллегами, руководством, клиентами.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5C6" w:rsidRDefault="00CD45C6" w:rsidP="00846FD2">
            <w:pPr>
              <w:widowControl w:val="0"/>
              <w:numPr>
                <w:ilvl w:val="0"/>
                <w:numId w:val="44"/>
              </w:numPr>
              <w:tabs>
                <w:tab w:val="left" w:pos="139"/>
              </w:tabs>
              <w:spacing w:after="0" w:line="274" w:lineRule="exact"/>
              <w:ind w:left="248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 xml:space="preserve">самостоятельно работать с информацией: понимать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замысел текста;</w:t>
            </w:r>
          </w:p>
          <w:p w:rsidR="00CD45C6" w:rsidRDefault="00CD45C6" w:rsidP="00846FD2">
            <w:pPr>
              <w:widowControl w:val="0"/>
              <w:numPr>
                <w:ilvl w:val="0"/>
                <w:numId w:val="44"/>
              </w:numPr>
              <w:tabs>
                <w:tab w:val="left" w:pos="144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пользоваться словарями, справочной литературой;</w:t>
            </w:r>
          </w:p>
          <w:p w:rsidR="00CD45C6" w:rsidRDefault="00CD45C6" w:rsidP="00846FD2">
            <w:pPr>
              <w:widowControl w:val="0"/>
              <w:numPr>
                <w:ilvl w:val="0"/>
                <w:numId w:val="44"/>
              </w:numPr>
              <w:tabs>
                <w:tab w:val="left" w:pos="197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отделять главную информацию от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второстепенной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;</w:t>
            </w:r>
          </w:p>
          <w:p w:rsidR="00CD45C6" w:rsidRDefault="00CD45C6" w:rsidP="00846FD2">
            <w:pPr>
              <w:widowControl w:val="0"/>
              <w:numPr>
                <w:ilvl w:val="0"/>
                <w:numId w:val="44"/>
              </w:numPr>
              <w:tabs>
                <w:tab w:val="left" w:pos="139"/>
              </w:tabs>
              <w:spacing w:after="0" w:line="274" w:lineRule="exact"/>
              <w:ind w:left="106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писать аннотацию и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т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.д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5C6" w:rsidRDefault="00CD4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C6" w:rsidTr="00CD45C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45C6" w:rsidRDefault="00CD45C6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05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О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5C6" w:rsidRDefault="00CD45C6">
            <w:pPr>
              <w:widowControl w:val="0"/>
              <w:spacing w:after="200" w:line="278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- 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5C6" w:rsidRDefault="00CD4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C6" w:rsidTr="00CD45C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45C6" w:rsidRDefault="00CD45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ОК 06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5C6" w:rsidRDefault="00CD45C6" w:rsidP="00846FD2">
            <w:pPr>
              <w:widowControl w:val="0"/>
              <w:numPr>
                <w:ilvl w:val="0"/>
                <w:numId w:val="45"/>
              </w:numPr>
              <w:tabs>
                <w:tab w:val="left" w:pos="139"/>
              </w:tabs>
              <w:spacing w:after="0" w:line="274" w:lineRule="exact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грамотно ставить и задавать вопросы;</w:t>
            </w:r>
          </w:p>
          <w:p w:rsidR="00CD45C6" w:rsidRDefault="00CD45C6" w:rsidP="00846FD2">
            <w:pPr>
              <w:widowControl w:val="0"/>
              <w:numPr>
                <w:ilvl w:val="0"/>
                <w:numId w:val="45"/>
              </w:numPr>
              <w:tabs>
                <w:tab w:val="left" w:pos="149"/>
              </w:tabs>
              <w:spacing w:after="0" w:line="274" w:lineRule="exact"/>
              <w:ind w:left="0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координировать свои действия с другими участниками общения;</w:t>
            </w:r>
          </w:p>
          <w:p w:rsidR="00CD45C6" w:rsidRDefault="00CD45C6" w:rsidP="00846FD2">
            <w:pPr>
              <w:widowControl w:val="0"/>
              <w:numPr>
                <w:ilvl w:val="0"/>
                <w:numId w:val="45"/>
              </w:numPr>
              <w:tabs>
                <w:tab w:val="left" w:pos="197"/>
              </w:tabs>
              <w:spacing w:after="0" w:line="274" w:lineRule="exact"/>
              <w:ind w:left="0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контролировать свое поведение, свои эмоции, настроение;</w:t>
            </w:r>
          </w:p>
          <w:p w:rsidR="00CD45C6" w:rsidRDefault="00CD45C6" w:rsidP="00846FD2">
            <w:pPr>
              <w:widowControl w:val="0"/>
              <w:numPr>
                <w:ilvl w:val="0"/>
                <w:numId w:val="45"/>
              </w:numPr>
              <w:tabs>
                <w:tab w:val="left" w:pos="139"/>
              </w:tabs>
              <w:spacing w:after="0" w:line="274" w:lineRule="exact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воздействовать на партнера общения и др.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5C6" w:rsidRDefault="00CD4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C6" w:rsidTr="00CD45C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5C6" w:rsidRDefault="00CD45C6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07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С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45C6" w:rsidRDefault="00CD45C6" w:rsidP="00846FD2">
            <w:pPr>
              <w:widowControl w:val="0"/>
              <w:numPr>
                <w:ilvl w:val="0"/>
                <w:numId w:val="46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осознанно ставить цели овладения различными видами работ и определять соответствующий конечный продукт;</w:t>
            </w:r>
          </w:p>
          <w:p w:rsidR="00CD45C6" w:rsidRDefault="00CD45C6" w:rsidP="00846FD2">
            <w:pPr>
              <w:widowControl w:val="0"/>
              <w:numPr>
                <w:ilvl w:val="0"/>
                <w:numId w:val="46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реализовывать поставленные цели в деятельности;</w:t>
            </w:r>
          </w:p>
          <w:p w:rsidR="00CD45C6" w:rsidRDefault="00CD45C6" w:rsidP="00846FD2">
            <w:pPr>
              <w:widowControl w:val="0"/>
              <w:numPr>
                <w:ilvl w:val="0"/>
                <w:numId w:val="46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представить конечный результат деятельности в полном объеме;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5C6" w:rsidRDefault="00CD4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C6" w:rsidTr="00CD45C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5C6" w:rsidRDefault="00CD45C6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09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И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45C6" w:rsidRDefault="00CD45C6" w:rsidP="00846FD2">
            <w:pPr>
              <w:widowControl w:val="0"/>
              <w:numPr>
                <w:ilvl w:val="0"/>
                <w:numId w:val="47"/>
              </w:numPr>
              <w:tabs>
                <w:tab w:val="left" w:pos="134"/>
              </w:tabs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демонстрация стремления к самопознанию, самооценке,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саморегуляции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и саморазвитию;</w:t>
            </w:r>
          </w:p>
          <w:p w:rsidR="00CD45C6" w:rsidRDefault="00CD45C6" w:rsidP="00846FD2">
            <w:pPr>
              <w:widowControl w:val="0"/>
              <w:numPr>
                <w:ilvl w:val="0"/>
                <w:numId w:val="47"/>
              </w:numPr>
              <w:tabs>
                <w:tab w:val="left" w:pos="158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определять свои потребности в изучении дисциплины и выбирать соответствующие способы его изучения;</w:t>
            </w:r>
          </w:p>
          <w:p w:rsidR="00CD45C6" w:rsidRDefault="00CD45C6" w:rsidP="00846FD2">
            <w:pPr>
              <w:widowControl w:val="0"/>
              <w:numPr>
                <w:ilvl w:val="0"/>
                <w:numId w:val="47"/>
              </w:numPr>
              <w:tabs>
                <w:tab w:val="left" w:pos="139"/>
              </w:tabs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владение методикой самостоятельной работы над совершенствованием умений;</w:t>
            </w:r>
          </w:p>
          <w:p w:rsidR="00CD45C6" w:rsidRDefault="00CD45C6" w:rsidP="00846FD2">
            <w:pPr>
              <w:widowControl w:val="0"/>
              <w:numPr>
                <w:ilvl w:val="0"/>
                <w:numId w:val="47"/>
              </w:numPr>
              <w:tabs>
                <w:tab w:val="left" w:pos="139"/>
              </w:tabs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осуществлять самооценку, самоконтроль через наблюдение за собственной деятельностью</w:t>
            </w:r>
          </w:p>
          <w:p w:rsidR="00CD45C6" w:rsidRDefault="00CD45C6" w:rsidP="00846FD2">
            <w:pPr>
              <w:widowControl w:val="0"/>
              <w:numPr>
                <w:ilvl w:val="0"/>
                <w:numId w:val="47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осознанно ставить цели овладения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различнымиаспектами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профессиональной деятельности, определять соответствующий конечный продукт;</w:t>
            </w:r>
          </w:p>
          <w:p w:rsidR="00CD45C6" w:rsidRDefault="00CD45C6" w:rsidP="00846FD2">
            <w:pPr>
              <w:widowControl w:val="0"/>
              <w:numPr>
                <w:ilvl w:val="0"/>
                <w:numId w:val="47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реализовывать поставленные цели в деятельности;</w:t>
            </w:r>
          </w:p>
          <w:p w:rsidR="00CD45C6" w:rsidRDefault="00CD45C6" w:rsidP="00846FD2">
            <w:pPr>
              <w:widowControl w:val="0"/>
              <w:numPr>
                <w:ilvl w:val="0"/>
                <w:numId w:val="47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понимание роли повышения квалификации для саморазвития и самореализации в профессиональной и личностной сфере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5C6" w:rsidRDefault="00CD4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C6" w:rsidTr="00CD45C6">
        <w:trPr>
          <w:trHeight w:val="105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5C6" w:rsidRDefault="00CD45C6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10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П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D45C6" w:rsidRDefault="00CD45C6" w:rsidP="00846FD2">
            <w:pPr>
              <w:widowControl w:val="0"/>
              <w:numPr>
                <w:ilvl w:val="0"/>
                <w:numId w:val="48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проявление интереса к инновациям в области профессиональной деятельности;</w:t>
            </w:r>
          </w:p>
          <w:p w:rsidR="00CD45C6" w:rsidRDefault="00CD45C6" w:rsidP="00846FD2">
            <w:pPr>
              <w:widowControl w:val="0"/>
              <w:numPr>
                <w:ilvl w:val="0"/>
                <w:numId w:val="48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понимание роли модернизации технологий профессиональной деятельности</w:t>
            </w:r>
          </w:p>
          <w:p w:rsidR="00CD45C6" w:rsidRDefault="00CD45C6" w:rsidP="00846FD2">
            <w:pPr>
              <w:widowControl w:val="0"/>
              <w:numPr>
                <w:ilvl w:val="0"/>
                <w:numId w:val="48"/>
              </w:numPr>
              <w:tabs>
                <w:tab w:val="left" w:pos="163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представить конечный результат деятельности в полном объеме;</w:t>
            </w:r>
          </w:p>
          <w:p w:rsidR="00CD45C6" w:rsidRDefault="00CD45C6" w:rsidP="00846FD2">
            <w:pPr>
              <w:widowControl w:val="0"/>
              <w:numPr>
                <w:ilvl w:val="0"/>
                <w:numId w:val="48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ориентироваться в информационном поле профессиональных технологий.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5C6" w:rsidRDefault="00CD4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C6" w:rsidTr="00CD45C6">
        <w:trPr>
          <w:trHeight w:val="105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5C6" w:rsidRDefault="00CD45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ОК 11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5C6" w:rsidRDefault="00CD45C6" w:rsidP="00846FD2">
            <w:pPr>
              <w:widowControl w:val="0"/>
              <w:numPr>
                <w:ilvl w:val="0"/>
                <w:numId w:val="49"/>
              </w:numPr>
              <w:tabs>
                <w:tab w:val="left" w:pos="830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принимать оптимальные управленческие решения;</w:t>
            </w:r>
          </w:p>
          <w:p w:rsidR="00CD45C6" w:rsidRDefault="00CD45C6" w:rsidP="00846FD2">
            <w:pPr>
              <w:widowControl w:val="0"/>
              <w:numPr>
                <w:ilvl w:val="0"/>
                <w:numId w:val="49"/>
              </w:numPr>
              <w:tabs>
                <w:tab w:val="left" w:pos="893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CD45C6" w:rsidRDefault="00CD45C6">
            <w:pPr>
              <w:widowControl w:val="0"/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- осуществлять контроль и учет результатов деятельности исполнителей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5C6" w:rsidRDefault="00CD4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C6" w:rsidTr="00CD45C6">
        <w:trPr>
          <w:trHeight w:val="105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5C6" w:rsidRDefault="00CD45C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ЛР 4.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Стремящийся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C6" w:rsidRDefault="00CD45C6" w:rsidP="00846FD2">
            <w:pPr>
              <w:pStyle w:val="2"/>
              <w:numPr>
                <w:ilvl w:val="0"/>
                <w:numId w:val="50"/>
              </w:numPr>
              <w:spacing w:before="0" w:after="0" w:line="276" w:lineRule="auto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 xml:space="preserve">демонстрация интереса к будущей профессии; </w:t>
            </w:r>
          </w:p>
          <w:p w:rsidR="00CD45C6" w:rsidRDefault="00CD45C6" w:rsidP="00846FD2">
            <w:pPr>
              <w:pStyle w:val="2"/>
              <w:numPr>
                <w:ilvl w:val="0"/>
                <w:numId w:val="50"/>
              </w:numPr>
              <w:spacing w:before="0" w:after="0" w:line="276" w:lineRule="auto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>оценка собственного продвижения, личностного развития;</w:t>
            </w:r>
          </w:p>
          <w:p w:rsidR="00CD45C6" w:rsidRDefault="00CD45C6" w:rsidP="00846FD2">
            <w:pPr>
              <w:pStyle w:val="2"/>
              <w:numPr>
                <w:ilvl w:val="0"/>
                <w:numId w:val="50"/>
              </w:numPr>
              <w:spacing w:before="0" w:after="0" w:line="276" w:lineRule="auto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 xml:space="preserve"> 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CD45C6" w:rsidRDefault="00CD45C6" w:rsidP="00846FD2">
            <w:pPr>
              <w:pStyle w:val="2"/>
              <w:numPr>
                <w:ilvl w:val="0"/>
                <w:numId w:val="50"/>
              </w:numPr>
              <w:spacing w:before="0" w:after="0" w:line="276" w:lineRule="auto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 xml:space="preserve"> ответственность за результат учебной деятельности и подготовки к профессиональной деятельности; </w:t>
            </w:r>
          </w:p>
          <w:p w:rsidR="00CD45C6" w:rsidRDefault="00CD45C6" w:rsidP="00846FD2">
            <w:pPr>
              <w:pStyle w:val="2"/>
              <w:numPr>
                <w:ilvl w:val="0"/>
                <w:numId w:val="50"/>
              </w:numPr>
              <w:spacing w:before="0" w:after="0" w:line="276" w:lineRule="auto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 xml:space="preserve">проявление высокопрофессиональной трудовой активности; </w:t>
            </w:r>
          </w:p>
          <w:p w:rsidR="00CD45C6" w:rsidRDefault="00CD45C6" w:rsidP="00846FD2">
            <w:pPr>
              <w:pStyle w:val="2"/>
              <w:numPr>
                <w:ilvl w:val="0"/>
                <w:numId w:val="50"/>
              </w:numPr>
              <w:spacing w:before="0" w:after="0" w:line="276" w:lineRule="auto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 xml:space="preserve">участие в исследовательской и проектной работе; </w:t>
            </w:r>
          </w:p>
          <w:p w:rsidR="00CD45C6" w:rsidRDefault="00CD45C6" w:rsidP="00846FD2">
            <w:pPr>
              <w:pStyle w:val="2"/>
              <w:numPr>
                <w:ilvl w:val="0"/>
                <w:numId w:val="50"/>
              </w:numPr>
              <w:spacing w:before="0" w:after="0" w:line="276" w:lineRule="auto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</w:p>
          <w:p w:rsidR="00CD45C6" w:rsidRDefault="00CD45C6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C6" w:rsidRDefault="00CD45C6">
            <w:pPr>
              <w:pStyle w:val="2"/>
              <w:spacing w:before="0" w:after="0" w:line="276" w:lineRule="auto"/>
              <w:ind w:left="34" w:hanging="34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  <w:lang w:eastAsia="en-US"/>
              </w:rPr>
              <w:t>Оценка по результатам освоения учебных циклов образовательной программы СПО и накопительной системы оценки результатов воспитания (мониторинг,  оценка портфолио).</w:t>
            </w:r>
          </w:p>
          <w:p w:rsidR="00CD45C6" w:rsidRDefault="00CD4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C6" w:rsidTr="00CD45C6">
        <w:trPr>
          <w:trHeight w:val="230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5C6" w:rsidRDefault="00CD45C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D45C6" w:rsidRDefault="00CD45C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ЛР 8.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Сопричастный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5C6" w:rsidRDefault="00CD4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5C6" w:rsidRDefault="00CD4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C6" w:rsidTr="00CD45C6">
        <w:trPr>
          <w:trHeight w:val="105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5C6" w:rsidRDefault="00CD45C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ЛР 9.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Соблюдающий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Сохраняющий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5C6" w:rsidRDefault="00CD4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5C6" w:rsidRDefault="00CD4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C6" w:rsidTr="00CD45C6">
        <w:trPr>
          <w:trHeight w:val="103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5C6" w:rsidRDefault="00CD45C6">
            <w:pPr>
              <w:spacing w:after="200" w:line="276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5C6" w:rsidRDefault="00CD4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5C6" w:rsidRDefault="00CD4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C6" w:rsidTr="00CD45C6">
        <w:trPr>
          <w:trHeight w:val="99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5C6" w:rsidRDefault="00CD45C6">
            <w:pPr>
              <w:spacing w:after="200" w:line="276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ЛР 11.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5C6" w:rsidRDefault="00CD4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5C6" w:rsidRDefault="00CD4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C6" w:rsidTr="00CD45C6">
        <w:trPr>
          <w:trHeight w:val="105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5C6" w:rsidRDefault="00CD45C6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ЛР 13.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Выполняющий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профессиональные навыки в сфере 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сервиса домашнего и коммунального хозяйства/гостиничного дела </w:t>
            </w: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обслуживания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5C6" w:rsidRDefault="00CD4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5C6" w:rsidRDefault="00CD4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D45C6" w:rsidRDefault="00CD45C6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5C6" w:rsidRPr="00F76A5B" w:rsidRDefault="00CD45C6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27C" w:rsidRPr="00F76A5B" w:rsidRDefault="003F727C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27C" w:rsidRPr="00F76A5B" w:rsidRDefault="003F727C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B7E" w:rsidRPr="00F76A5B" w:rsidRDefault="004B6B7E" w:rsidP="00FD219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1536" w:rsidRPr="00F76A5B" w:rsidRDefault="00821536" w:rsidP="00FD219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2</w:t>
      </w:r>
    </w:p>
    <w:p w:rsidR="00821536" w:rsidRPr="00F76A5B" w:rsidRDefault="00821536" w:rsidP="00FD219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pacing w:val="-4"/>
          <w:sz w:val="24"/>
          <w:szCs w:val="24"/>
          <w:u w:val="single"/>
          <w:lang w:eastAsia="ru-RU"/>
        </w:rPr>
      </w:pPr>
    </w:p>
    <w:p w:rsidR="00B5020E" w:rsidRPr="00B5020E" w:rsidRDefault="00B5020E" w:rsidP="00B5020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2C4A84" w:rsidRPr="00F76A5B" w:rsidRDefault="002C4A84" w:rsidP="00B502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результате освоения профессионального модуля студент должен:</w:t>
      </w:r>
    </w:p>
    <w:p w:rsidR="003F727C" w:rsidRPr="00F76A5B" w:rsidRDefault="001A684E" w:rsidP="003F727C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Иметь практический опыт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F727C" w:rsidRPr="00F76A5B">
        <w:rPr>
          <w:rFonts w:ascii="Times New Roman" w:eastAsia="Times New Roman" w:hAnsi="Times New Roman" w:cs="Times New Roman"/>
          <w:sz w:val="24"/>
          <w:szCs w:val="24"/>
          <w:u w:color="000000"/>
        </w:rPr>
        <w:t>разработке ассортимента полуфабрикатов;</w:t>
      </w:r>
    </w:p>
    <w:p w:rsidR="003F727C" w:rsidRPr="00F76A5B" w:rsidRDefault="003F727C" w:rsidP="003F727C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u w:color="000000"/>
        </w:rPr>
        <w:t>разработке, адаптации рецептур полуфабрикатов с учетом взаимозаменяемости сырья, продуктов, изменения выхода полуфабрикатов;</w:t>
      </w:r>
    </w:p>
    <w:p w:rsidR="003F727C" w:rsidRPr="00F76A5B" w:rsidRDefault="003F727C" w:rsidP="003F727C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</w:rPr>
        <w:t>весоизмерительных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 приборов в соответствии с инструкциями и регламентами;</w:t>
      </w:r>
    </w:p>
    <w:p w:rsidR="003F727C" w:rsidRPr="00F76A5B" w:rsidRDefault="003F727C" w:rsidP="003F727C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подборе в соответствии с технологическими требованиями, оценке качества, безопасности, обработке различными методами, экзотических и редких видов сырья, приготовлении полуфабрикатов сложного ассортимента;</w:t>
      </w:r>
    </w:p>
    <w:p w:rsidR="003F727C" w:rsidRPr="00F76A5B" w:rsidRDefault="003F727C" w:rsidP="003F727C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упаковке, хранении готовой продукции и обработанного сырья с учетом требований к безопасности;</w:t>
      </w:r>
    </w:p>
    <w:p w:rsidR="003F727C" w:rsidRPr="00F76A5B" w:rsidRDefault="003F727C" w:rsidP="003F727C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</w:rPr>
        <w:t>контроле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 качества и безопасности обработанного сырья и полуфабрикатов;</w:t>
      </w:r>
    </w:p>
    <w:p w:rsidR="003F727C" w:rsidRPr="00F76A5B" w:rsidRDefault="003F727C" w:rsidP="003F7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</w:rPr>
        <w:t>контроле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 хранения и расхода продуктов.</w:t>
      </w:r>
    </w:p>
    <w:p w:rsidR="001B19EE" w:rsidRPr="00F76A5B" w:rsidRDefault="001A684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B19EE" w:rsidRPr="00F76A5B">
        <w:rPr>
          <w:rFonts w:ascii="Times New Roman" w:eastAsia="Times New Roman" w:hAnsi="Times New Roman" w:cs="Times New Roman"/>
          <w:sz w:val="24"/>
          <w:szCs w:val="24"/>
        </w:rPr>
        <w:t>рецептуры полуфабрикатов в зависимости от изменения спроса;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оценивать их качество и соответствие технологическим требованиям;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</w:rPr>
        <w:t>весоизмерительных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 приборов в соответствии с инструкциями и регламентами;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применять регламенты, стандарты и нормативно-техническую документацию, соблюдать санитарно-эпидемиологические требования;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соблюдать правила сочетаемости, взаимозаменяемости основного сырья и дополнительных ингредиентов, применения ароматических веществ;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использовать различные способы обработки, подготовки экзотических и редких видов сырья, приготовления полуфабрикатов сложного ассортимента;</w:t>
      </w:r>
    </w:p>
    <w:p w:rsidR="001B19EE" w:rsidRPr="00F76A5B" w:rsidRDefault="001B19EE" w:rsidP="001B19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организовывать их упаковку на вынос, хранение с учетом требований к безопасности готовой продукции</w:t>
      </w:r>
    </w:p>
    <w:p w:rsidR="001B19EE" w:rsidRPr="00F76A5B" w:rsidRDefault="001A684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B19EE" w:rsidRPr="00F76A5B">
        <w:rPr>
          <w:rFonts w:ascii="Times New Roman" w:eastAsia="Times New Roman" w:hAnsi="Times New Roman" w:cs="Times New Roman"/>
          <w:sz w:val="24"/>
          <w:szCs w:val="24"/>
        </w:rPr>
        <w:t>требования охраны труда, пожарной безопасности и производственной санитарии в организации питания;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</w:rPr>
        <w:t>весоизмерительных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 приборов, посуды и правила ухода за ними;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ассортимент, требования к качеству, условиям и срокам хранения традиционных, экзотических и редких видов сырья, изготовленных из них полуфабрикатов;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lastRenderedPageBreak/>
        <w:t>рецептуру, методы обработки экзотических и редких видов сырья, приготовления полуфабрикатов сложного ассортимента;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способы сокращения потерь в процессе обработки сырья и приготовлении полуфабрикатов;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правила охлаждения, замораживания, условия и сроки хранения обработанного сырья, продуктов, готовых полуфабрикатов;</w:t>
      </w:r>
    </w:p>
    <w:p w:rsidR="00F52629" w:rsidRPr="00F76A5B" w:rsidRDefault="001B19EE" w:rsidP="001B19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правила составления заявок на продукты</w:t>
      </w:r>
    </w:p>
    <w:p w:rsidR="001B19EE" w:rsidRPr="00F76A5B" w:rsidRDefault="001B19EE" w:rsidP="001B19E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72D5" w:rsidRPr="00F76A5B" w:rsidRDefault="00E072D5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3. Формы контроля и оценивания элементов профессионального модуля</w:t>
      </w:r>
    </w:p>
    <w:p w:rsidR="00E072D5" w:rsidRPr="00F76A5B" w:rsidRDefault="00E072D5" w:rsidP="00FD2190">
      <w:pPr>
        <w:spacing w:after="0" w:line="240" w:lineRule="auto"/>
        <w:ind w:left="-181" w:firstLine="902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072D5" w:rsidRPr="00F76A5B" w:rsidRDefault="00E072D5" w:rsidP="00FD2190">
      <w:pPr>
        <w:spacing w:after="0" w:line="240" w:lineRule="auto"/>
        <w:ind w:firstLine="7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освоения профессионального модуля предусмотрены следующие </w:t>
      </w:r>
      <w:r w:rsidR="00857679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промежуточной аттестации </w:t>
      </w:r>
    </w:p>
    <w:p w:rsidR="00E072D5" w:rsidRPr="00F76A5B" w:rsidRDefault="00E072D5" w:rsidP="00FD219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4</w:t>
      </w:r>
    </w:p>
    <w:tbl>
      <w:tblPr>
        <w:tblW w:w="10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9"/>
        <w:gridCol w:w="4359"/>
        <w:gridCol w:w="2616"/>
      </w:tblGrid>
      <w:tr w:rsidR="00E072D5" w:rsidRPr="00F76A5B" w:rsidTr="00B32FA2">
        <w:trPr>
          <w:jc w:val="center"/>
        </w:trPr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D5" w:rsidRPr="00F76A5B" w:rsidRDefault="00E072D5" w:rsidP="00FD2190">
            <w:pPr>
              <w:spacing w:after="0" w:line="240" w:lineRule="auto"/>
              <w:ind w:left="-97" w:firstLine="97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6A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Элементы профессионального</w:t>
            </w:r>
            <w:r w:rsidR="004B6B7E" w:rsidRPr="00F76A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F76A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модуля</w:t>
            </w:r>
          </w:p>
        </w:tc>
        <w:tc>
          <w:tcPr>
            <w:tcW w:w="6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D5" w:rsidRPr="00F76A5B" w:rsidRDefault="00E072D5" w:rsidP="00FD21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оценивания по видам контроля</w:t>
            </w:r>
          </w:p>
        </w:tc>
      </w:tr>
      <w:tr w:rsidR="00E072D5" w:rsidRPr="00F76A5B" w:rsidTr="004B6B7E">
        <w:trPr>
          <w:jc w:val="center"/>
        </w:trPr>
        <w:tc>
          <w:tcPr>
            <w:tcW w:w="3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2D5" w:rsidRPr="00F76A5B" w:rsidRDefault="00E072D5" w:rsidP="00FD21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D5" w:rsidRPr="00F76A5B" w:rsidRDefault="00E072D5" w:rsidP="00FD21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Текущий контроль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D5" w:rsidRPr="00F76A5B" w:rsidRDefault="00E072D5" w:rsidP="00FD21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907E65" w:rsidRPr="00F76A5B" w:rsidTr="004B6B7E">
        <w:trPr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65" w:rsidRPr="00F76A5B" w:rsidRDefault="00907E65" w:rsidP="00FD219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01.01. </w:t>
            </w:r>
            <w:r w:rsidR="001B19EE" w:rsidRPr="00F76A5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кулинарных полуфабрикатов изделий и закусок</w:t>
            </w:r>
          </w:p>
          <w:p w:rsidR="00907E65" w:rsidRPr="00F76A5B" w:rsidRDefault="00907E65" w:rsidP="00FD2190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80" w:rsidRPr="00F76A5B" w:rsidRDefault="00CB3A80" w:rsidP="00CB3A8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CB3A80" w:rsidRPr="00F76A5B" w:rsidRDefault="00CB3A80" w:rsidP="00CB3A8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 практических/ лабораторных занятий;</w:t>
            </w:r>
          </w:p>
          <w:p w:rsidR="00CB3A80" w:rsidRPr="00F76A5B" w:rsidRDefault="00CB3A80" w:rsidP="00CB3A8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заданий по самостоятельной работе</w:t>
            </w:r>
          </w:p>
          <w:p w:rsidR="00907E65" w:rsidRPr="00F76A5B" w:rsidRDefault="00907E65" w:rsidP="00907E6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65" w:rsidRPr="00F76A5B" w:rsidRDefault="00907E65" w:rsidP="00FD21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907E65" w:rsidRPr="00F76A5B" w:rsidTr="004B6B7E">
        <w:trPr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65" w:rsidRPr="00F76A5B" w:rsidRDefault="00907E65" w:rsidP="00FD2190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01.02. </w:t>
            </w:r>
            <w:r w:rsidR="001B19EE" w:rsidRPr="00F76A5B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8000"/>
                <w:lang w:eastAsia="ru-RU"/>
              </w:rPr>
              <w:t xml:space="preserve">Процессы </w:t>
            </w:r>
            <w:r w:rsidR="001B19E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приготовления, </w:t>
            </w:r>
            <w:r w:rsidR="001B19EE" w:rsidRPr="00F76A5B">
              <w:rPr>
                <w:rFonts w:ascii="Times New Roman" w:eastAsia="Times New Roman" w:hAnsi="Times New Roman" w:cs="Times New Roman"/>
                <w:sz w:val="24"/>
                <w:szCs w:val="24"/>
                <w:u w:color="FF0000"/>
                <w:lang w:eastAsia="ru-RU"/>
              </w:rPr>
              <w:t>подготовки к реализации</w:t>
            </w:r>
            <w:r w:rsidR="001B19E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кулинарных полуфабрикатов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9A" w:rsidRPr="00F76A5B" w:rsidRDefault="00A3719A" w:rsidP="00A3719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A3719A" w:rsidRPr="00F76A5B" w:rsidRDefault="00A3719A" w:rsidP="00A3719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 практических/ лабораторных занятий;</w:t>
            </w:r>
          </w:p>
          <w:p w:rsidR="00A3719A" w:rsidRPr="00F76A5B" w:rsidRDefault="00A3719A" w:rsidP="00A3719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заданий по самостоятельной работе</w:t>
            </w:r>
          </w:p>
          <w:p w:rsidR="00907E65" w:rsidRPr="00F76A5B" w:rsidRDefault="00907E65" w:rsidP="00A3719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65" w:rsidRPr="00F76A5B" w:rsidRDefault="00D13A04" w:rsidP="00FD21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  <w:tr w:rsidR="00907E65" w:rsidRPr="00F76A5B" w:rsidTr="004B6B7E">
        <w:trPr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65" w:rsidRPr="00F76A5B" w:rsidRDefault="00907E65" w:rsidP="00FD2190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 01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9A" w:rsidRPr="00F76A5B" w:rsidRDefault="00A3719A" w:rsidP="00A3719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A3719A" w:rsidRPr="00F76A5B" w:rsidRDefault="00A3719A" w:rsidP="00A3719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- заданий по учебной </w:t>
            </w:r>
            <w:r w:rsidR="008A4B8A"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практике</w:t>
            </w: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3719A" w:rsidRPr="00F76A5B" w:rsidRDefault="00A3719A" w:rsidP="00A371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907E65" w:rsidRPr="00F76A5B" w:rsidRDefault="00907E65" w:rsidP="00907E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65" w:rsidRPr="00F76A5B" w:rsidRDefault="00907E65" w:rsidP="00FD21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Дифференцированный зачёт </w:t>
            </w:r>
          </w:p>
        </w:tc>
      </w:tr>
      <w:tr w:rsidR="00907E65" w:rsidRPr="00F76A5B" w:rsidTr="004B6B7E">
        <w:trPr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65" w:rsidRPr="00F76A5B" w:rsidRDefault="00907E65" w:rsidP="00FD2190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Calibri" w:hAnsi="Times New Roman" w:cs="Times New Roman"/>
                <w:sz w:val="24"/>
                <w:szCs w:val="24"/>
              </w:rPr>
              <w:t>ПП 01.Производственная практика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9A" w:rsidRPr="00F76A5B" w:rsidRDefault="00A3719A" w:rsidP="00A3719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A3719A" w:rsidRPr="00F76A5B" w:rsidRDefault="00A3719A" w:rsidP="00A3719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практикам;</w:t>
            </w:r>
          </w:p>
          <w:p w:rsidR="00A3719A" w:rsidRPr="00F76A5B" w:rsidRDefault="00A3719A" w:rsidP="00A3719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907E65" w:rsidRPr="00F76A5B" w:rsidRDefault="00907E65" w:rsidP="00907E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65" w:rsidRPr="00F76A5B" w:rsidRDefault="00907E65" w:rsidP="00FD21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Дифференцированный зачет: защита отчета по практике.</w:t>
            </w:r>
          </w:p>
          <w:p w:rsidR="00907E65" w:rsidRPr="00F76A5B" w:rsidRDefault="00907E65" w:rsidP="00FD21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072D5" w:rsidRPr="00F76A5B" w:rsidTr="004B6B7E">
        <w:trPr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D5" w:rsidRPr="00F76A5B" w:rsidRDefault="00907E65" w:rsidP="00FD2190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Экзамен по модулю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D5" w:rsidRPr="00F76A5B" w:rsidRDefault="00E072D5" w:rsidP="00FD219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D5" w:rsidRPr="00F76A5B" w:rsidRDefault="00907E65" w:rsidP="00FD219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практического задания</w:t>
            </w:r>
          </w:p>
        </w:tc>
      </w:tr>
    </w:tbl>
    <w:p w:rsidR="00F52629" w:rsidRPr="00F76A5B" w:rsidRDefault="00F52629" w:rsidP="00FD21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6B7E" w:rsidRPr="00F76A5B" w:rsidRDefault="004B6B7E">
      <w:pP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</w:p>
    <w:p w:rsidR="00857679" w:rsidRPr="00F76A5B" w:rsidRDefault="00857679" w:rsidP="008576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4. Контрольно-оценочные материалы</w:t>
      </w:r>
    </w:p>
    <w:p w:rsidR="00857679" w:rsidRPr="00F76A5B" w:rsidRDefault="00857679" w:rsidP="008576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Текущий контроль</w:t>
      </w:r>
    </w:p>
    <w:p w:rsidR="00857679" w:rsidRPr="00F76A5B" w:rsidRDefault="00857679" w:rsidP="008576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4.1Оценка освоения теоретического курса профессионального модуля.</w:t>
      </w:r>
    </w:p>
    <w:p w:rsidR="00857679" w:rsidRPr="00F76A5B" w:rsidRDefault="00857679" w:rsidP="008576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Общие положения</w:t>
      </w:r>
    </w:p>
    <w:p w:rsidR="00857679" w:rsidRPr="00F76A5B" w:rsidRDefault="00857679" w:rsidP="008576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7679" w:rsidRPr="00F76A5B" w:rsidRDefault="00857679" w:rsidP="00857679">
      <w:pPr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целью оценки теоретического курса профессионального модуля является оценка умений и знаний.</w:t>
      </w:r>
    </w:p>
    <w:p w:rsidR="00857679" w:rsidRPr="00F76A5B" w:rsidRDefault="00857679" w:rsidP="00857679">
      <w:pPr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теоретического курса профессионального модуля осуществляется с использованием следующих форм и методов контроля:</w:t>
      </w:r>
    </w:p>
    <w:p w:rsidR="00857679" w:rsidRPr="00F76A5B" w:rsidRDefault="00857679" w:rsidP="00857679">
      <w:pPr>
        <w:spacing w:after="20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знаний обучающихся проводится в форме текущей и промежуточной аттестации. Текущая аттестация обучающихся – оценка знаний и умений проводится постоянно с помощью тестовых заданий,</w:t>
      </w:r>
      <w:r w:rsidRPr="00F76A5B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лабораторных, практических занятиях,  по результатам самостоятельной работы обучающихся</w:t>
      </w:r>
      <w:r w:rsidRPr="00F76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2C4A84" w:rsidRPr="00F76A5B" w:rsidRDefault="002C4A84" w:rsidP="00857679">
      <w:pPr>
        <w:spacing w:after="20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F76A5B">
        <w:rPr>
          <w:sz w:val="24"/>
          <w:szCs w:val="24"/>
        </w:rPr>
        <w:t xml:space="preserve"> </w:t>
      </w:r>
      <w:r w:rsidR="003E1D38" w:rsidRPr="00F76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</w:t>
      </w:r>
      <w:r w:rsidRPr="00F76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темам МДК</w:t>
      </w:r>
    </w:p>
    <w:p w:rsidR="002C4A84" w:rsidRPr="00F76A5B" w:rsidRDefault="002C4A84" w:rsidP="002C4A84">
      <w:pPr>
        <w:pStyle w:val="Bodytext21"/>
        <w:shd w:val="clear" w:color="auto" w:fill="auto"/>
        <w:spacing w:after="300"/>
        <w:ind w:left="120" w:right="920"/>
        <w:jc w:val="both"/>
        <w:rPr>
          <w:rFonts w:eastAsia="Arial Unicode MS"/>
          <w:sz w:val="24"/>
          <w:szCs w:val="24"/>
          <w:lang w:eastAsia="ru-RU"/>
        </w:rPr>
      </w:pPr>
      <w:r w:rsidRPr="00F76A5B">
        <w:rPr>
          <w:rFonts w:eastAsia="Arial Unicode MS"/>
          <w:sz w:val="24"/>
          <w:szCs w:val="24"/>
          <w:lang w:eastAsia="ru-RU"/>
        </w:rPr>
        <w:t xml:space="preserve">Инструкция по проведению </w:t>
      </w:r>
      <w:r w:rsidR="00292228" w:rsidRPr="00F76A5B">
        <w:rPr>
          <w:rFonts w:eastAsia="Arial Unicode MS"/>
          <w:sz w:val="24"/>
          <w:szCs w:val="24"/>
          <w:lang w:eastAsia="ru-RU"/>
        </w:rPr>
        <w:t>текущего</w:t>
      </w:r>
      <w:r w:rsidR="001A684E" w:rsidRPr="00F76A5B">
        <w:rPr>
          <w:rFonts w:eastAsia="Arial Unicode MS"/>
          <w:sz w:val="24"/>
          <w:szCs w:val="24"/>
          <w:lang w:eastAsia="ru-RU"/>
        </w:rPr>
        <w:t xml:space="preserve"> контроля </w:t>
      </w:r>
      <w:r w:rsidR="00292228" w:rsidRPr="00F76A5B">
        <w:rPr>
          <w:rFonts w:eastAsia="Arial Unicode MS"/>
          <w:sz w:val="24"/>
          <w:szCs w:val="24"/>
          <w:lang w:eastAsia="ru-RU"/>
        </w:rPr>
        <w:t xml:space="preserve"> </w:t>
      </w:r>
      <w:r w:rsidRPr="00F76A5B">
        <w:rPr>
          <w:rFonts w:eastAsia="Arial Unicode MS"/>
          <w:sz w:val="24"/>
          <w:szCs w:val="24"/>
          <w:lang w:eastAsia="ru-RU"/>
        </w:rPr>
        <w:t xml:space="preserve">по </w:t>
      </w:r>
      <w:r w:rsidRPr="00F76A5B">
        <w:rPr>
          <w:rFonts w:eastAsia="Arial Unicode MS"/>
          <w:sz w:val="24"/>
          <w:szCs w:val="24"/>
          <w:u w:val="single"/>
          <w:lang w:eastAsia="ru-RU"/>
        </w:rPr>
        <w:t xml:space="preserve">МДК.01.01. </w:t>
      </w:r>
      <w:r w:rsidR="001B19EE" w:rsidRPr="00F76A5B">
        <w:rPr>
          <w:rFonts w:eastAsia="Times New Roman"/>
          <w:iCs/>
          <w:sz w:val="24"/>
          <w:szCs w:val="24"/>
          <w:lang w:eastAsia="ru-RU"/>
        </w:rPr>
        <w:t>Организация процессов приготовления, подготовки к реализации кулинарных полуфабрикатов изделий и закусок</w:t>
      </w:r>
    </w:p>
    <w:p w:rsidR="002C4A84" w:rsidRPr="00F76A5B" w:rsidRDefault="002C4A84" w:rsidP="002C4A84">
      <w:pPr>
        <w:spacing w:after="304" w:line="322" w:lineRule="exact"/>
        <w:ind w:left="120" w:right="5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выполнен в форме тестов</w:t>
      </w:r>
      <w:r w:rsidR="00600538"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ых заданий в первой части</w:t>
      </w:r>
      <w:proofErr w:type="gramStart"/>
      <w:r w:rsidR="00600538"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,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и практическог</w:t>
      </w:r>
      <w:r w:rsidR="00600538"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 задания во второй части 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. Тестовое задание выполнено в двух вари</w:t>
      </w:r>
      <w:r w:rsidR="00600538"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антах. Каждый вариант содержит 10 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вопросов и 3-4 варианта ответа. Каждый правильный ответ оценивается в 1 балл. Максимальное количество баллов - 10. Практическая часть зачета имеет форму ситуационной задачи на расчет сырья. Для выполнения данного задания необходимы данные из сборника рецептур.</w:t>
      </w:r>
    </w:p>
    <w:p w:rsidR="002C4A84" w:rsidRPr="00F76A5B" w:rsidRDefault="002C4A84" w:rsidP="002C4A84">
      <w:pPr>
        <w:spacing w:after="0" w:line="317" w:lineRule="exact"/>
        <w:ind w:left="120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Критерии оценивания</w:t>
      </w:r>
    </w:p>
    <w:p w:rsidR="002C4A84" w:rsidRPr="00F76A5B" w:rsidRDefault="002C4A84" w:rsidP="002C4A84">
      <w:pPr>
        <w:spacing w:after="0" w:line="317" w:lineRule="exact"/>
        <w:ind w:left="120" w:right="5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Оценка «5»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1 задание - 95- 100% правильных ответов и 2 задание выполнено верно</w:t>
      </w:r>
    </w:p>
    <w:p w:rsidR="002C4A84" w:rsidRPr="00F76A5B" w:rsidRDefault="002C4A84" w:rsidP="002C4A84">
      <w:pPr>
        <w:spacing w:after="0" w:line="317" w:lineRule="exact"/>
        <w:ind w:left="120" w:right="5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Оценка «4»: 1 задание - 94- 70% правильных ответов и 2 задание выполнено с небольшим отклонением</w:t>
      </w:r>
    </w:p>
    <w:p w:rsidR="002C4A84" w:rsidRPr="00F76A5B" w:rsidRDefault="002C4A84" w:rsidP="002C4A84">
      <w:pPr>
        <w:spacing w:after="0" w:line="317" w:lineRule="exact"/>
        <w:ind w:left="120" w:right="5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Оценка «3»: 1 задание - 69- 50% правильных ответов и 2 задание не выполнено или выполнено с ошибкой</w:t>
      </w:r>
    </w:p>
    <w:p w:rsidR="002C4A84" w:rsidRPr="00F76A5B" w:rsidRDefault="002C4A84" w:rsidP="002C4A84">
      <w:pPr>
        <w:spacing w:after="338" w:line="317" w:lineRule="exact"/>
        <w:ind w:left="120" w:right="14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Оценка «2» 1 задание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49% и менее правильных ответов, задание 2 не выполнено</w:t>
      </w:r>
    </w:p>
    <w:p w:rsidR="002C4A84" w:rsidRPr="00F76A5B" w:rsidRDefault="002C4A84" w:rsidP="002C4A84">
      <w:pPr>
        <w:spacing w:after="342" w:line="270" w:lineRule="exact"/>
        <w:ind w:left="1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lastRenderedPageBreak/>
        <w:t>Правильные ответы:</w:t>
      </w:r>
    </w:p>
    <w:p w:rsidR="002C4A84" w:rsidRPr="00F76A5B" w:rsidRDefault="002C4A84" w:rsidP="002C4A84">
      <w:pPr>
        <w:spacing w:after="606" w:line="270" w:lineRule="exact"/>
        <w:ind w:left="1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1 вариант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8"/>
        <w:gridCol w:w="1368"/>
        <w:gridCol w:w="1387"/>
        <w:gridCol w:w="946"/>
        <w:gridCol w:w="451"/>
        <w:gridCol w:w="475"/>
        <w:gridCol w:w="835"/>
        <w:gridCol w:w="667"/>
        <w:gridCol w:w="533"/>
        <w:gridCol w:w="269"/>
        <w:gridCol w:w="312"/>
        <w:gridCol w:w="442"/>
        <w:gridCol w:w="139"/>
        <w:gridCol w:w="667"/>
      </w:tblGrid>
      <w:tr w:rsidR="002C4A84" w:rsidRPr="00F76A5B" w:rsidTr="00C85D62">
        <w:trPr>
          <w:trHeight w:val="336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6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C4A84" w:rsidRPr="00F76A5B" w:rsidTr="00C85D62">
        <w:trPr>
          <w:trHeight w:val="336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EB6F94" w:rsidP="002C4A84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1B19EE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6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2C4A84" w:rsidRPr="00F76A5B" w:rsidTr="00C85D62">
        <w:trPr>
          <w:trHeight w:val="331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386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</w:tr>
      <w:tr w:rsidR="002C4A84" w:rsidRPr="00F76A5B" w:rsidTr="00C85D62">
        <w:trPr>
          <w:trHeight w:val="653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322" w:lineRule="exact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Биточки котлеты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1B19EE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3864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</w:tr>
      <w:tr w:rsidR="002C4A84" w:rsidRPr="00F76A5B" w:rsidTr="00C85D62">
        <w:trPr>
          <w:trHeight w:val="974"/>
          <w:jc w:val="center"/>
        </w:trPr>
        <w:tc>
          <w:tcPr>
            <w:tcW w:w="986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 вариант</w:t>
            </w:r>
          </w:p>
        </w:tc>
      </w:tr>
      <w:tr w:rsidR="002C4A84" w:rsidRPr="00F76A5B" w:rsidTr="00C85D62">
        <w:trPr>
          <w:trHeight w:val="336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C4A84" w:rsidRPr="00F76A5B" w:rsidTr="00C85D62">
        <w:trPr>
          <w:trHeight w:val="331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EB6F94" w:rsidP="002C4A84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1B19EE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2C4A84" w:rsidRPr="00F76A5B" w:rsidTr="00C85D62">
        <w:trPr>
          <w:trHeight w:val="331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</w:tr>
      <w:tr w:rsidR="002C4A84" w:rsidRPr="00F76A5B" w:rsidTr="00C85D62">
        <w:trPr>
          <w:trHeight w:val="341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запеканка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1B19EE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</w:tr>
    </w:tbl>
    <w:p w:rsidR="002C4A84" w:rsidRPr="00F76A5B" w:rsidRDefault="002C4A84" w:rsidP="002C4A84">
      <w:pPr>
        <w:spacing w:after="0" w:line="240" w:lineRule="auto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2C4A84" w:rsidRPr="00F76A5B" w:rsidRDefault="002C4A84" w:rsidP="002C4A84">
      <w:pPr>
        <w:keepNext/>
        <w:keepLines/>
        <w:spacing w:after="0" w:line="322" w:lineRule="exact"/>
        <w:ind w:left="20" w:right="1140" w:firstLine="1340"/>
        <w:outlineLvl w:val="1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2C4A84" w:rsidRPr="00F76A5B" w:rsidRDefault="002C4A84" w:rsidP="002C4A84">
      <w:pPr>
        <w:spacing w:after="0" w:line="322" w:lineRule="exact"/>
        <w:ind w:left="4260" w:right="4440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1 вариант Задание 1</w:t>
      </w:r>
    </w:p>
    <w:p w:rsidR="002C4A84" w:rsidRPr="00F76A5B" w:rsidRDefault="002C4A84" w:rsidP="002C4A84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Выберете правильный ответ</w:t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274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Совокупность блюд кулинарных изделий и кулинарных полуфабрикатов</w:t>
      </w:r>
    </w:p>
    <w:p w:rsidR="002C4A84" w:rsidRPr="00F76A5B" w:rsidRDefault="002C4A84" w:rsidP="00810665">
      <w:pPr>
        <w:numPr>
          <w:ilvl w:val="1"/>
          <w:numId w:val="28"/>
        </w:numPr>
        <w:tabs>
          <w:tab w:val="left" w:pos="390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полуфабрикат</w:t>
      </w:r>
    </w:p>
    <w:p w:rsidR="002C4A84" w:rsidRPr="00F76A5B" w:rsidRDefault="002C4A84" w:rsidP="002C4A84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Б) кулинарное блюдо</w:t>
      </w:r>
    </w:p>
    <w:p w:rsidR="002C4A84" w:rsidRPr="00F76A5B" w:rsidRDefault="002C4A84" w:rsidP="00810665">
      <w:pPr>
        <w:numPr>
          <w:ilvl w:val="1"/>
          <w:numId w:val="28"/>
        </w:numPr>
        <w:tabs>
          <w:tab w:val="left" w:pos="380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сырье</w:t>
      </w:r>
    </w:p>
    <w:p w:rsidR="002C4A84" w:rsidRPr="00F76A5B" w:rsidRDefault="002C4A84" w:rsidP="002C4A84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Г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)к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улинарная продукция</w:t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1407"/>
        </w:tabs>
        <w:spacing w:after="0" w:line="322" w:lineRule="exact"/>
        <w:ind w:left="20" w:right="4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Назовите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 xml:space="preserve">вид предприятия работающий на 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/ф высокой степени готовности и готовых охлажденных блюдах</w:t>
      </w:r>
    </w:p>
    <w:p w:rsidR="002C4A84" w:rsidRPr="00F76A5B" w:rsidRDefault="002C4A84" w:rsidP="002C4A84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А) заготовочные б) </w:t>
      </w:r>
      <w:proofErr w:type="spell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доготовочные</w:t>
      </w:r>
      <w:proofErr w:type="spell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в) любые из 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перечисленных</w:t>
      </w:r>
      <w:proofErr w:type="gramEnd"/>
    </w:p>
    <w:p w:rsidR="002C4A84" w:rsidRPr="00F76A5B" w:rsidRDefault="002C4A84" w:rsidP="00810665">
      <w:pPr>
        <w:numPr>
          <w:ilvl w:val="0"/>
          <w:numId w:val="28"/>
        </w:numPr>
        <w:tabs>
          <w:tab w:val="left" w:pos="289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lastRenderedPageBreak/>
        <w:t>К какому типу цехов относится мясной цех</w:t>
      </w:r>
    </w:p>
    <w:p w:rsidR="002C4A84" w:rsidRPr="00F76A5B" w:rsidRDefault="002C4A84" w:rsidP="002C4A84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А) заготовочный б) </w:t>
      </w:r>
      <w:proofErr w:type="spell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доготовочный</w:t>
      </w:r>
      <w:proofErr w:type="spell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в) специализированный</w:t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298"/>
        </w:tabs>
        <w:spacing w:after="0" w:line="322" w:lineRule="exact"/>
        <w:ind w:left="20" w:right="4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Назовите 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оборудование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используемое для механической обработки овощей А) универсальный привод б) </w:t>
      </w:r>
      <w:proofErr w:type="spell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коренчатый</w:t>
      </w:r>
      <w:proofErr w:type="spell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нож в) МОК - 125 г) ручная овощечистка</w:t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284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Что обозначает маркировка оборудования МОК</w:t>
      </w:r>
    </w:p>
    <w:p w:rsidR="002C4A84" w:rsidRPr="00F76A5B" w:rsidRDefault="002C4A84" w:rsidP="002C4A84">
      <w:pPr>
        <w:tabs>
          <w:tab w:val="left" w:leader="underscore" w:pos="9231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125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298"/>
        </w:tabs>
        <w:spacing w:after="0" w:line="322" w:lineRule="exact"/>
        <w:ind w:left="20" w:right="4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Укажите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в каком цеху устанавливается оборудование МИМ 200 , и для какой цели</w:t>
      </w:r>
    </w:p>
    <w:p w:rsidR="002C4A84" w:rsidRPr="00F76A5B" w:rsidRDefault="002C4A84" w:rsidP="002C4A84">
      <w:pPr>
        <w:tabs>
          <w:tab w:val="left" w:leader="underscore" w:pos="9562"/>
        </w:tabs>
        <w:spacing w:after="296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предназначается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1412"/>
        </w:tabs>
        <w:spacing w:after="0" w:line="326" w:lineRule="exact"/>
        <w:ind w:left="20" w:right="4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Назовите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 xml:space="preserve">санитарные 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требования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предъявляемые к деревянным разделочным</w:t>
      </w:r>
    </w:p>
    <w:p w:rsidR="002C4A84" w:rsidRPr="00F76A5B" w:rsidRDefault="002C4A84" w:rsidP="002C4A84">
      <w:pPr>
        <w:tabs>
          <w:tab w:val="left" w:leader="underscore" w:pos="9548"/>
        </w:tabs>
        <w:spacing w:after="304" w:line="326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доскам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303"/>
        </w:tabs>
        <w:spacing w:after="0" w:line="322" w:lineRule="exact"/>
        <w:ind w:left="20" w:right="4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обработки рыбы используется пластиковая разделочная доска А) красная б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)с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иняя в) зеленая г) желтая</w:t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375"/>
        </w:tabs>
        <w:spacing w:after="0" w:line="322" w:lineRule="exact"/>
        <w:ind w:left="20" w:right="4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какой цели используют небольшой нож с острым и коротким лезвием А) Для ручной очистки овощей Б) для отрезания плавников рыбы в) для снятия филе г) для любых целей</w:t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442"/>
        </w:tabs>
        <w:spacing w:after="0" w:line="322" w:lineRule="exact"/>
        <w:ind w:left="20" w:right="4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Какие овощи очищают на специальном рабочем месте с вытяжным шкафом А) зеленый лук Б) репчатый лук в) редис г) для любых целей</w:t>
      </w:r>
    </w:p>
    <w:p w:rsidR="002C4A84" w:rsidRPr="00F76A5B" w:rsidRDefault="002C4A84" w:rsidP="002C4A84">
      <w:pPr>
        <w:spacing w:after="341" w:line="322" w:lineRule="exact"/>
        <w:ind w:right="4440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Задание 2</w:t>
      </w:r>
    </w:p>
    <w:p w:rsidR="002C4A84" w:rsidRPr="00F76A5B" w:rsidRDefault="002C4A84" w:rsidP="002C4A84">
      <w:pPr>
        <w:spacing w:after="0" w:line="270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Сколько очищенной свеклы получится из 150 кг свеклы весом брутто в декабре?</w:t>
      </w:r>
    </w:p>
    <w:p w:rsidR="002C4A84" w:rsidRPr="00F76A5B" w:rsidRDefault="002C4A84" w:rsidP="002C4A84">
      <w:pPr>
        <w:spacing w:after="0" w:line="270" w:lineRule="exac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2C4A84" w:rsidRPr="00F76A5B" w:rsidRDefault="002C4A84" w:rsidP="002C4A84">
      <w:pPr>
        <w:tabs>
          <w:tab w:val="left" w:pos="9639"/>
        </w:tabs>
        <w:spacing w:after="304" w:line="326" w:lineRule="exact"/>
        <w:ind w:right="2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2вариант</w:t>
      </w:r>
    </w:p>
    <w:p w:rsidR="002C4A84" w:rsidRPr="00F76A5B" w:rsidRDefault="002C4A84" w:rsidP="002C4A84">
      <w:pPr>
        <w:tabs>
          <w:tab w:val="left" w:pos="9639"/>
        </w:tabs>
        <w:spacing w:after="304" w:line="326" w:lineRule="exact"/>
        <w:ind w:right="2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Задание 1</w:t>
      </w:r>
    </w:p>
    <w:p w:rsidR="002C4A84" w:rsidRPr="00F76A5B" w:rsidRDefault="002C4A84" w:rsidP="002C4A84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Найдите правильный ответ</w:t>
      </w:r>
    </w:p>
    <w:p w:rsidR="002C4A84" w:rsidRPr="00F76A5B" w:rsidRDefault="002C4A84" w:rsidP="00810665">
      <w:pPr>
        <w:numPr>
          <w:ilvl w:val="0"/>
          <w:numId w:val="29"/>
        </w:numPr>
        <w:tabs>
          <w:tab w:val="left" w:pos="303"/>
        </w:tabs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Сочетание пищевых продуктов прошедших кулинарную обработку и готовых к употреблению с учетом </w:t>
      </w:r>
      <w:proofErr w:type="spell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порционирования</w:t>
      </w:r>
      <w:proofErr w:type="spell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и оформления</w:t>
      </w:r>
    </w:p>
    <w:p w:rsidR="002C4A84" w:rsidRPr="00F76A5B" w:rsidRDefault="002C4A84" w:rsidP="00810665">
      <w:pPr>
        <w:numPr>
          <w:ilvl w:val="1"/>
          <w:numId w:val="29"/>
        </w:numPr>
        <w:tabs>
          <w:tab w:val="left" w:pos="390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полуфабрикат</w:t>
      </w:r>
    </w:p>
    <w:p w:rsidR="002C4A84" w:rsidRPr="00F76A5B" w:rsidRDefault="002C4A84" w:rsidP="002C4A84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Б) кулинарное блюдо</w:t>
      </w:r>
    </w:p>
    <w:p w:rsidR="002C4A84" w:rsidRPr="00F76A5B" w:rsidRDefault="002C4A84" w:rsidP="00810665">
      <w:pPr>
        <w:numPr>
          <w:ilvl w:val="1"/>
          <w:numId w:val="29"/>
        </w:numPr>
        <w:tabs>
          <w:tab w:val="left" w:pos="380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сырье</w:t>
      </w:r>
    </w:p>
    <w:p w:rsidR="002C4A84" w:rsidRPr="00F76A5B" w:rsidRDefault="002C4A84" w:rsidP="002C4A84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lastRenderedPageBreak/>
        <w:t>Г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)к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улинарная продукция</w:t>
      </w:r>
    </w:p>
    <w:p w:rsidR="002C4A84" w:rsidRPr="00F76A5B" w:rsidRDefault="002C4A84" w:rsidP="00810665">
      <w:pPr>
        <w:numPr>
          <w:ilvl w:val="0"/>
          <w:numId w:val="29"/>
        </w:numPr>
        <w:tabs>
          <w:tab w:val="left" w:pos="294"/>
        </w:tabs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К какому типу предприятия относится</w:t>
      </w:r>
      <w:r w:rsidRPr="00F76A5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комбинат питания 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А) заготовочные б) </w:t>
      </w:r>
      <w:proofErr w:type="spell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доготовочные</w:t>
      </w:r>
      <w:proofErr w:type="spell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в) любые из 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перечисленных</w:t>
      </w:r>
      <w:proofErr w:type="gramEnd"/>
    </w:p>
    <w:p w:rsidR="002C4A84" w:rsidRPr="00F76A5B" w:rsidRDefault="002C4A84" w:rsidP="00810665">
      <w:pPr>
        <w:numPr>
          <w:ilvl w:val="0"/>
          <w:numId w:val="29"/>
        </w:numPr>
        <w:tabs>
          <w:tab w:val="left" w:pos="1450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Выберете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оборудование не входящее в состав овощного цеха</w:t>
      </w:r>
    </w:p>
    <w:p w:rsidR="002C4A84" w:rsidRPr="00F76A5B" w:rsidRDefault="002C4A84" w:rsidP="00810665">
      <w:pPr>
        <w:numPr>
          <w:ilvl w:val="1"/>
          <w:numId w:val="29"/>
        </w:numPr>
        <w:tabs>
          <w:tab w:val="left" w:pos="385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МОК 125 б) овощерезательная машина</w:t>
      </w:r>
    </w:p>
    <w:p w:rsidR="002C4A84" w:rsidRPr="00F76A5B" w:rsidRDefault="002C4A84" w:rsidP="00810665">
      <w:pPr>
        <w:numPr>
          <w:ilvl w:val="1"/>
          <w:numId w:val="29"/>
        </w:numPr>
        <w:tabs>
          <w:tab w:val="left" w:pos="370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универсальный привод г) протирочный механизм</w:t>
      </w:r>
    </w:p>
    <w:p w:rsidR="002C4A84" w:rsidRPr="00F76A5B" w:rsidRDefault="002C4A84" w:rsidP="00810665">
      <w:pPr>
        <w:numPr>
          <w:ilvl w:val="0"/>
          <w:numId w:val="29"/>
        </w:numPr>
        <w:tabs>
          <w:tab w:val="left" w:pos="298"/>
        </w:tabs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Назовите оборудование, используемое для механической обработки овощей А) универсальный привод б) </w:t>
      </w:r>
      <w:proofErr w:type="spell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коренчатый</w:t>
      </w:r>
      <w:proofErr w:type="spell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нож в) МОК - 125 г) ручная овощечистка</w:t>
      </w:r>
    </w:p>
    <w:p w:rsidR="002C4A84" w:rsidRPr="00F76A5B" w:rsidRDefault="002C4A84" w:rsidP="00810665">
      <w:pPr>
        <w:numPr>
          <w:ilvl w:val="0"/>
          <w:numId w:val="29"/>
        </w:numPr>
        <w:tabs>
          <w:tab w:val="left" w:pos="284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Что обозначает маркировка оборудования МОК</w:t>
      </w:r>
    </w:p>
    <w:p w:rsidR="002C4A84" w:rsidRPr="00F76A5B" w:rsidRDefault="002C4A84" w:rsidP="002C4A84">
      <w:pPr>
        <w:tabs>
          <w:tab w:val="left" w:leader="underscore" w:pos="8982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200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C4A84" w:rsidRPr="00F76A5B" w:rsidRDefault="002C4A84" w:rsidP="00810665">
      <w:pPr>
        <w:numPr>
          <w:ilvl w:val="0"/>
          <w:numId w:val="29"/>
        </w:numPr>
        <w:tabs>
          <w:tab w:val="left" w:pos="298"/>
        </w:tabs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Укажите, в каком цеху устанавливается оборудование МИМ 100 , и для какой цели</w:t>
      </w:r>
    </w:p>
    <w:p w:rsidR="002C4A84" w:rsidRPr="00F76A5B" w:rsidRDefault="002C4A84" w:rsidP="002C4A84">
      <w:pPr>
        <w:tabs>
          <w:tab w:val="left" w:leader="underscore" w:pos="9562"/>
        </w:tabs>
        <w:spacing w:after="30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предназначается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C4A84" w:rsidRPr="00F76A5B" w:rsidRDefault="002C4A84" w:rsidP="002C4A84">
      <w:pPr>
        <w:spacing w:after="60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7. Назовите санитарные 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требования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предъявляемые поварским ножам</w:t>
      </w:r>
    </w:p>
    <w:p w:rsidR="002C4A84" w:rsidRPr="00F76A5B" w:rsidRDefault="002C4A84" w:rsidP="00810665">
      <w:pPr>
        <w:numPr>
          <w:ilvl w:val="0"/>
          <w:numId w:val="30"/>
        </w:numPr>
        <w:tabs>
          <w:tab w:val="left" w:pos="303"/>
        </w:tabs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обработки овощей используется пластиковая разделочная доска А) красная б) синяя в) зеленая г) желтая</w:t>
      </w:r>
    </w:p>
    <w:p w:rsidR="002C4A84" w:rsidRPr="00F76A5B" w:rsidRDefault="002C4A84" w:rsidP="00810665">
      <w:pPr>
        <w:numPr>
          <w:ilvl w:val="0"/>
          <w:numId w:val="30"/>
        </w:numPr>
        <w:tabs>
          <w:tab w:val="left" w:pos="303"/>
        </w:tabs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Для какой цели используют небольшой нож 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-к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рюк с острым и коротким лезвием</w:t>
      </w:r>
    </w:p>
    <w:p w:rsidR="002C4A84" w:rsidRPr="00F76A5B" w:rsidRDefault="002C4A84" w:rsidP="002C4A84">
      <w:pPr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А) Для ручной очистки овощей Б) для фигурной нарезки овощей в) для снятия филе г) для любых целей</w:t>
      </w:r>
    </w:p>
    <w:p w:rsidR="002C4A84" w:rsidRPr="00F76A5B" w:rsidRDefault="002C4A84" w:rsidP="00810665">
      <w:pPr>
        <w:numPr>
          <w:ilvl w:val="0"/>
          <w:numId w:val="30"/>
        </w:numPr>
        <w:tabs>
          <w:tab w:val="left" w:pos="438"/>
        </w:tabs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Какие овощи очищают на специальном рабочем месте с вытяжным шкафом А) зеленый лук Б) корень хрена в) редис г) для любых целей</w:t>
      </w:r>
    </w:p>
    <w:p w:rsidR="002C4A84" w:rsidRPr="00F76A5B" w:rsidRDefault="002C4A84" w:rsidP="002C4A84">
      <w:pPr>
        <w:spacing w:after="0" w:line="322" w:lineRule="exact"/>
        <w:ind w:right="4500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Задание 2</w:t>
      </w:r>
    </w:p>
    <w:p w:rsidR="002C4A84" w:rsidRPr="00F76A5B" w:rsidRDefault="002C4A84" w:rsidP="002C4A84">
      <w:pPr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Сколько очищенного картофеля получится из 280 кг картофеля весом брутто в декабре?</w:t>
      </w:r>
    </w:p>
    <w:p w:rsidR="002C4A84" w:rsidRPr="00F76A5B" w:rsidRDefault="002C4A84" w:rsidP="002C4A84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D1114" w:rsidRPr="00F76A5B" w:rsidRDefault="002D1114" w:rsidP="002D111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текущего контроля по  МДК 01.02. Процессы приготовления, подготовки к реализации кулинарных полуфабрикатов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 вариант 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Отнесите овощи к соответствующей группе: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520"/>
        <w:gridCol w:w="3240"/>
        <w:gridCol w:w="2212"/>
      </w:tblGrid>
      <w:tr w:rsidR="002D1114" w:rsidRPr="00F76A5B" w:rsidTr="002D1114">
        <w:tc>
          <w:tcPr>
            <w:tcW w:w="2448" w:type="dxa"/>
            <w:shd w:val="clear" w:color="auto" w:fill="auto"/>
          </w:tcPr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Корнеплоды 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Пряные 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Плодовые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Томатные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 Луковые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Капустные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Клубнеплоды </w:t>
            </w:r>
          </w:p>
        </w:tc>
        <w:tc>
          <w:tcPr>
            <w:tcW w:w="2520" w:type="dxa"/>
            <w:shd w:val="clear" w:color="auto" w:fill="auto"/>
          </w:tcPr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а) картофель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базилик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морковь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тыква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д) капуста цветная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редис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ж) лук репчатый</w:t>
            </w:r>
          </w:p>
        </w:tc>
        <w:tc>
          <w:tcPr>
            <w:tcW w:w="3240" w:type="dxa"/>
            <w:shd w:val="clear" w:color="auto" w:fill="auto"/>
          </w:tcPr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з) кабачки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и) капуста белокочанная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к) томат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л) батат 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м) чеснок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н) свекла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о) брокколи</w:t>
            </w:r>
          </w:p>
        </w:tc>
        <w:tc>
          <w:tcPr>
            <w:tcW w:w="2212" w:type="dxa"/>
            <w:shd w:val="clear" w:color="auto" w:fill="auto"/>
          </w:tcPr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п) хрен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р) огурцы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с) баклажаны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т) укроп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у) перец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ф) сельдерей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х) эстрагон</w:t>
            </w:r>
          </w:p>
        </w:tc>
      </w:tr>
    </w:tbl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Зачем капусту кладут в соленую воду?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3. Обработку овощей начинают с операции: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очистка, доочистка;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сортировка, калибровка;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мытье овощей;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Укажите правильную последовательность механической кулинарной обработки овощей: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1.мытье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нарезка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сортировка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калибровка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очистка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Лук репчатый обрабатывают в следующем порядке: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удаляют чешуйки, обрезают корневища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удаляют только корневища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удаляют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увядшие листья, обрезают ботву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удаляют донце и шейку, очищают чешуйки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Маринованные грибы обрабатывают в следующем порядке: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а/ отделяют от маринада,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крупные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нарезают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очищают, нарезают, проваривают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перебирают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сортируют, варят, бланшируют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проваривают в соленой воде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Свежие грибы промывают в воде: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для удаления слизи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для удаления песка, грязи, листьев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для удаления горького привкуса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для набухания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Какого вида нарезки картофеля не существует: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а/брусочки, ломтики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/дольки, соломка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в/кружочки, чесночки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/колечки, звенья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9. Какой вид нарезки овощей не относится к </w:t>
      </w:r>
      <w:proofErr w:type="gramStart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фигурным</w:t>
      </w:r>
      <w:proofErr w:type="gramEnd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а/соломка, кружочки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/спиральки, чесночки 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в/звездочки, цветочки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/бочоночки, ленточки</w:t>
      </w: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10. </w:t>
      </w:r>
      <w:proofErr w:type="gramStart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Уберите лишнее оборудование и инвентарь, которые не используется для обработки клубнеплодов</w:t>
      </w:r>
      <w:proofErr w:type="gramEnd"/>
    </w:p>
    <w:p w:rsidR="002C4A84" w:rsidRPr="00F76A5B" w:rsidRDefault="002C4A84" w:rsidP="002C4A84">
      <w:pPr>
        <w:spacing w:after="0" w:line="270" w:lineRule="exac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а/овощемоечная машина, овощечистка, машина для нарезки овощей</w:t>
      </w: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/доски разделочные ОС, ванны моечные, кастрюли, ножи ОС</w:t>
      </w: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в/доски разделочные ОВ, ножи МС, дуршлаг, терка</w:t>
      </w: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рыбоочистительная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машина, плита электрическая секционная модульная, пароварка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На какие категории делят рыбу по содержанию жира: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б/ в/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В каком цехе обрабатывают рыбу?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а/ заготовочный цех 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мясорыбный цех 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холодный цех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Укажите правильную последовательность механической кулинарной обработки рыбы: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приготовление полуфабрикатов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разделка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вымачивание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размораживание 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Перечислите способы размораживания рыбы: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б/ в/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Укажите правильную последовательность разделки чешуйчатой рыбы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удаление жабр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промывание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очистка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чешуи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удаление плавников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д/ удаление внутренностей</w:t>
      </w: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16. Выберите маркировку досок разделочных при разделке сырой рыбы:</w:t>
      </w: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а/Р.В.</w:t>
      </w: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/М.С.</w:t>
      </w: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в/Р.С.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Ответьте на вопросы: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17. В чем заключается особенность обработки бесчешуйчатой рыбы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18. Для чего панируют рыбу? 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Назовите способы размораживания мяса: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б/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 Расположите последовательно стадии кулинарной обработки мяса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5210"/>
      </w:tblGrid>
      <w:tr w:rsidR="002D1114" w:rsidRPr="00F76A5B" w:rsidTr="002D1114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 обсушивание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обмывание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кулинарная разделка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размораживание</w:t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 обвалка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е/ сортировка мяса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приготовление полуфабрикатов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21. Назовите отруба (части) </w:t>
      </w:r>
      <w:proofErr w:type="gramStart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</w:t>
      </w:r>
      <w:proofErr w:type="gramEnd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разделки</w:t>
      </w:r>
      <w:proofErr w:type="gramEnd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передней четвертины говядины.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а/ б/ в/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22.Перечислите порционные полуфабрикаты из говядины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а/ б/ в/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д/ е/ ж/ 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 При разделке баранины выделяют следующие части: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а/ б/ в/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д/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24. Перечислите мелкокусковые полуфабрикаты из свинины 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а/ б/ в/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д/ 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25. Выберете форму нарезки поджарки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а/ соломка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брусочек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D1114" w:rsidRPr="00F76A5B" w:rsidSect="00CD45C6">
          <w:type w:val="nextColumn"/>
          <w:pgSz w:w="16837" w:h="11905" w:orient="landscape"/>
          <w:pgMar w:top="567" w:right="709" w:bottom="1576" w:left="1202" w:header="0" w:footer="6" w:gutter="0"/>
          <w:cols w:space="720"/>
          <w:noEndnote/>
          <w:docGrid w:linePitch="360"/>
        </w:sect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в/ кубик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26.Выберете полуфабрикаты из мясной котлетной массы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бифштекс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зразы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тефтели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фрикадельки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д/ рулет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27.Укажите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последовательность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механической кулинарной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обработки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курицы?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88"/>
        <w:gridCol w:w="4680"/>
      </w:tblGrid>
      <w:tr w:rsidR="002E7315" w:rsidRPr="00F76A5B" w:rsidTr="0005028C">
        <w:tc>
          <w:tcPr>
            <w:tcW w:w="2988" w:type="dxa"/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 удаление шейки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промывание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в/ опаливание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удаление ножек</w:t>
            </w:r>
          </w:p>
        </w:tc>
        <w:tc>
          <w:tcPr>
            <w:tcW w:w="4680" w:type="dxa"/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 приготовление полуфабрикатов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е/ оттаивание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потрошение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з/ удаление головы</w:t>
            </w:r>
          </w:p>
        </w:tc>
      </w:tr>
    </w:tbl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Ответьте на вопросы: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Назовите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норму сырья на </w:t>
      </w:r>
      <w:smartTag w:uri="urn:schemas-microsoft-com:office:smarttags" w:element="metricconverter">
        <w:smartTagPr>
          <w:attr w:name="ProductID" w:val="1 кг"/>
        </w:smartTagPr>
        <w:r w:rsidRPr="00F76A5B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1 кг</w:t>
        </w:r>
      </w:smartTag>
      <w:proofErr w:type="gramStart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gramEnd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proofErr w:type="gramEnd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яса для приготовления котлетной массы 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29. Для чего заправляют птицу и дичь?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30. Какие полуфабрикаты приготавливают из филе птицы?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7315" w:rsidRPr="00F76A5B" w:rsidRDefault="002E7315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вариант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7315" w:rsidRPr="00F76A5B" w:rsidRDefault="002E7315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Уберите лишнее оборудование и инвентарь, которые не используется для обработки клубнеплодов</w:t>
      </w:r>
      <w:proofErr w:type="gramEnd"/>
    </w:p>
    <w:p w:rsidR="002E7315" w:rsidRPr="00F76A5B" w:rsidRDefault="002E7315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а/овощемоечная машина, овощечистка, машина для нарезки овощей</w:t>
      </w:r>
    </w:p>
    <w:p w:rsidR="002E7315" w:rsidRPr="00F76A5B" w:rsidRDefault="002E7315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/доски разделочные ОС, ванны моечные, кастрюли, ножи ОС</w:t>
      </w:r>
    </w:p>
    <w:p w:rsidR="002E7315" w:rsidRPr="00F76A5B" w:rsidRDefault="002E7315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в/доски разделочные ОВ, ножи МС, дуршлаг, терка</w:t>
      </w:r>
    </w:p>
    <w:p w:rsidR="002E7315" w:rsidRPr="00F76A5B" w:rsidRDefault="002E7315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рыбоочистительная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машина, плита электрическая секционная модульная, пароварка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какие категории делят рыбу по содержанию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жира: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каком цехе обрабатывают рыбу?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заготовочный цех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мясорыбный цех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холодный цех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 правильную последовательность механической кулинарной обработки рыбы: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приготовление полуфабрикатов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разделка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вымачивание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размораживание 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Перечислите способы размораживания рыбы: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 правильную последовательность разделки чешуйчатой рыбы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удаление жабр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промывание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очистка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чешуи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удаление плавников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д/ удаление внутренностей</w:t>
      </w:r>
    </w:p>
    <w:p w:rsidR="002E7315" w:rsidRPr="00F76A5B" w:rsidRDefault="002E7315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Выберите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маркировку досок разделочных при разделке сырой рыбы:</w:t>
      </w:r>
    </w:p>
    <w:p w:rsidR="002E7315" w:rsidRPr="00F76A5B" w:rsidRDefault="004B6B7E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а/Р.В.</w:t>
      </w:r>
    </w:p>
    <w:p w:rsidR="002E7315" w:rsidRPr="00F76A5B" w:rsidRDefault="004B6B7E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/М.С.</w:t>
      </w:r>
    </w:p>
    <w:p w:rsidR="002E7315" w:rsidRPr="00F76A5B" w:rsidRDefault="004B6B7E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в/Р.С.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6B7E" w:rsidRPr="00F76A5B" w:rsidRDefault="004B6B7E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8.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Отнесите овощи к соответствующей группе: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5"/>
        <w:gridCol w:w="2365"/>
        <w:gridCol w:w="3039"/>
        <w:gridCol w:w="2105"/>
      </w:tblGrid>
      <w:tr w:rsidR="002E7315" w:rsidRPr="00F76A5B" w:rsidTr="0005028C">
        <w:tc>
          <w:tcPr>
            <w:tcW w:w="2448" w:type="dxa"/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Корнеплоды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Пряные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Плодовые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Томатные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Луковые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Капустные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Клубнеплоды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картофель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базилик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морковь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тыква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капуста цветная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редис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ж) лук репчатый</w:t>
            </w:r>
          </w:p>
        </w:tc>
        <w:tc>
          <w:tcPr>
            <w:tcW w:w="3240" w:type="dxa"/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з) кабачки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и) капуста белокочанная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к) томат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л) батат 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м) чеснок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н) свекла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о) брокколи</w:t>
            </w:r>
          </w:p>
        </w:tc>
        <w:tc>
          <w:tcPr>
            <w:tcW w:w="2212" w:type="dxa"/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п) хрен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р) огурцы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с) баклажаны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т) укроп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у) перец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ф) сельдерей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х) эстрагон</w:t>
            </w:r>
          </w:p>
        </w:tc>
      </w:tr>
    </w:tbl>
    <w:p w:rsidR="002E7315" w:rsidRPr="00F76A5B" w:rsidRDefault="002E7315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Зачем капусту кладут в соленую воду?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Обработку овощей начинают с операции: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очистка, доочистка;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сортировка, калибровка;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мытье овощей;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 правильную последовательность механической кулинарной обработки овощей: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1.мытье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нарезка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сортировка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калибровка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очистка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Лук репчатый обрабатывают в следующем порядке: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удаляют чешуйки, обрезают корневища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удаляют только корневища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удаляют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увядшие листья, обрезают ботву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удаляют донце и шейку, очищают чешуйки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Маринованные грибы обрабатывают в следующем порядке: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а/ отделяют от маринада,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крупные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нарезают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очищают, нарезают, проваривают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перебирают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сортируют, варят, бланшируют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проваривают в соленой воде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Свежие грибы промывают в воде: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для удаления слизи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для удаления песка, грязи, листьев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для удаления горького привкуса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для набухания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Какого вида нарезки картофеля не существует: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а/брусочки, ломтики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/дольки, соломка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в/кружочки, чесночки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/колечки, звенья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Какой вид нарезки овощей не относится к </w:t>
      </w:r>
      <w:proofErr w:type="gramStart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фигурным</w:t>
      </w:r>
      <w:proofErr w:type="gramEnd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а/соломка, кружочки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/спиральки, чесночки 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в/звездочки, цветочки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/бочоночки, ленточки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Расположите последовательно стадии кулинарной обработки мяса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926"/>
      </w:tblGrid>
      <w:tr w:rsidR="002E7315" w:rsidRPr="00F76A5B" w:rsidTr="0005028C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 обсушивание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обмывание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кулинарная разделка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размораживание</w:t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 обвалка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е/ сортировка мяса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приготовление полуфабрикатов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18. Назовите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отруба (части) </w:t>
      </w:r>
      <w:proofErr w:type="gramStart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</w:t>
      </w:r>
      <w:proofErr w:type="gramEnd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разделки</w:t>
      </w:r>
      <w:proofErr w:type="gramEnd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передней четвертины говядины.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19.Перечислите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порционные полуфабрикаты из говядины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е/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ж/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 При разделке баранины выделяют следующие части:</w:t>
      </w:r>
    </w:p>
    <w:p w:rsidR="002E7315" w:rsidRPr="00F76A5B" w:rsidRDefault="004B6B7E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д/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21. Перечислите мелкокусковые полуфабрикаты из свинины </w:t>
      </w:r>
    </w:p>
    <w:p w:rsidR="002E7315" w:rsidRPr="00F76A5B" w:rsidRDefault="004B6B7E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 Выберете форму нарезки поджарки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а/ соломка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брусочек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в/ кубик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23.Выберете полуфабрикаты из мясной котлетной массы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бифштекс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зразы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тефтели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/ фрикадельки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д/ рулет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24.Укажите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последовательность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механической кулинарной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обработки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курицы?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88"/>
        <w:gridCol w:w="4680"/>
      </w:tblGrid>
      <w:tr w:rsidR="002E7315" w:rsidRPr="00F76A5B" w:rsidTr="0005028C">
        <w:tc>
          <w:tcPr>
            <w:tcW w:w="2988" w:type="dxa"/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 удаление шейки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промывание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в/ опаливание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удаление ножек</w:t>
            </w:r>
          </w:p>
        </w:tc>
        <w:tc>
          <w:tcPr>
            <w:tcW w:w="4680" w:type="dxa"/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 приготовление полуфабрикатов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е/ оттаивание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потрошение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з/ удаление головы</w:t>
            </w:r>
          </w:p>
        </w:tc>
      </w:tr>
    </w:tbl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Назовите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способы размораживания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мяса: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Ответьте на вопросы: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26. В чем заключается особенность обработки бесчешуйчатой рыбы?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ля чего панируют рыбу?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28.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норму сырья на </w:t>
      </w:r>
      <w:smartTag w:uri="urn:schemas-microsoft-com:office:smarttags" w:element="metricconverter">
        <w:smartTagPr>
          <w:attr w:name="ProductID" w:val="1 кг"/>
        </w:smartTagPr>
        <w:r w:rsidRPr="00F76A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 кг</w:t>
        </w:r>
      </w:smartTag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яса для приготовления котлетной массы 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ля чего заправляют птицу и дичь?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30. Какие полуфабрикаты приготавливают из филе птицы?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B7E" w:rsidRPr="00F76A5B" w:rsidRDefault="00A73855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Эталон ответов к тестам для освоения теоретического курса </w:t>
      </w:r>
      <w:r w:rsidR="000E7A09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МДК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B6B7E" w:rsidRPr="00F76A5B" w:rsidRDefault="004B6B7E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3855" w:rsidRPr="00F76A5B" w:rsidRDefault="004B6B7E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вариант</w:t>
      </w:r>
    </w:p>
    <w:p w:rsidR="004B6B7E" w:rsidRPr="00F76A5B" w:rsidRDefault="004B6B7E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3"/>
        <w:gridCol w:w="1573"/>
        <w:gridCol w:w="404"/>
        <w:gridCol w:w="847"/>
        <w:gridCol w:w="1056"/>
        <w:gridCol w:w="353"/>
        <w:gridCol w:w="339"/>
        <w:gridCol w:w="360"/>
        <w:gridCol w:w="336"/>
        <w:gridCol w:w="596"/>
        <w:gridCol w:w="1528"/>
        <w:gridCol w:w="456"/>
        <w:gridCol w:w="850"/>
      </w:tblGrid>
      <w:tr w:rsidR="004B6B7E" w:rsidRPr="00F76A5B" w:rsidTr="000765FA">
        <w:trPr>
          <w:jc w:val="center"/>
        </w:trPr>
        <w:tc>
          <w:tcPr>
            <w:tcW w:w="1503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3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4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7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6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3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9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0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6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8" w:type="dxa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6" w:type="dxa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4B6B7E" w:rsidRPr="00F76A5B" w:rsidTr="000765FA">
        <w:trPr>
          <w:jc w:val="center"/>
        </w:trPr>
        <w:tc>
          <w:tcPr>
            <w:tcW w:w="1503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 в, е, н,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</w:t>
            </w:r>
          </w:p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 б, т, х</w:t>
            </w:r>
          </w:p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 г, з,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 к, с, у</w:t>
            </w:r>
          </w:p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 ж,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</w:p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 д, и, о</w:t>
            </w:r>
          </w:p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7- а,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1573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того чтобы гусеницы всплыли на поверхность. </w:t>
            </w:r>
          </w:p>
        </w:tc>
        <w:tc>
          <w:tcPr>
            <w:tcW w:w="404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7" w:type="dxa"/>
            <w:shd w:val="clear" w:color="auto" w:fill="auto"/>
          </w:tcPr>
          <w:p w:rsidR="004B6B7E" w:rsidRPr="00F76A5B" w:rsidRDefault="004B6B7E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765FA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</w:t>
            </w:r>
            <w:r w:rsidR="000765FA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б,</w:t>
            </w:r>
            <w:r w:rsidR="000765FA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56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</w:t>
            </w:r>
            <w:r w:rsidR="000765FA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</w:t>
            </w:r>
            <w:r w:rsidR="000765FA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0765FA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</w:t>
            </w:r>
            <w:r w:rsidR="000765FA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39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60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36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96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в,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528" w:type="dxa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тощую – до 2% жира </w:t>
            </w:r>
          </w:p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</w:t>
            </w:r>
            <w:r w:rsidR="000765FA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средней жирности - от 2 до 5 % </w:t>
            </w:r>
          </w:p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жирную от 5 до 15 %.</w:t>
            </w:r>
          </w:p>
        </w:tc>
        <w:tc>
          <w:tcPr>
            <w:tcW w:w="456" w:type="dxa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а,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</w:p>
        </w:tc>
        <w:tc>
          <w:tcPr>
            <w:tcW w:w="850" w:type="dxa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в, б, а</w:t>
            </w:r>
          </w:p>
        </w:tc>
      </w:tr>
    </w:tbl>
    <w:p w:rsidR="004B6B7E" w:rsidRPr="00F76A5B" w:rsidRDefault="004B6B7E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765FA" w:rsidRPr="00F76A5B" w:rsidRDefault="000765FA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765FA" w:rsidRPr="00F76A5B" w:rsidRDefault="000765FA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765FA" w:rsidRPr="00F76A5B" w:rsidRDefault="000765FA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5"/>
        <w:gridCol w:w="567"/>
        <w:gridCol w:w="567"/>
        <w:gridCol w:w="1276"/>
        <w:gridCol w:w="1690"/>
        <w:gridCol w:w="1560"/>
        <w:gridCol w:w="567"/>
        <w:gridCol w:w="1417"/>
        <w:gridCol w:w="1418"/>
      </w:tblGrid>
      <w:tr w:rsidR="000765FA" w:rsidRPr="00F76A5B" w:rsidTr="000765FA">
        <w:trPr>
          <w:jc w:val="center"/>
        </w:trPr>
        <w:tc>
          <w:tcPr>
            <w:tcW w:w="1565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90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60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8" w:type="dxa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0765FA" w:rsidRPr="00F76A5B" w:rsidTr="000765FA">
        <w:trPr>
          <w:jc w:val="center"/>
        </w:trPr>
        <w:tc>
          <w:tcPr>
            <w:tcW w:w="1565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на воздухе б) в воде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комбинированным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в,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а, д, б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276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Рыба покрыта слоем слизи, имеет плотную кожу, чаще темного цвета, неприятную на вкус. Поэтому при её обработке с неё снимают кожу. </w:t>
            </w:r>
          </w:p>
        </w:tc>
        <w:tc>
          <w:tcPr>
            <w:tcW w:w="1690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того чтобы рыба при жарке не теряла много жидкости и пищевых веществ, а на поверхности её образовывалась поджаристая корочка. </w:t>
            </w:r>
          </w:p>
        </w:tc>
        <w:tc>
          <w:tcPr>
            <w:tcW w:w="1560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медленное размораживание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быстрое размораживание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б, а, в, д, е, ж</w:t>
            </w:r>
          </w:p>
        </w:tc>
        <w:tc>
          <w:tcPr>
            <w:tcW w:w="1417" w:type="dxa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лопаточную часть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шейную часть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грудинку д) спинно-реберную часть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бифштекс;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филе;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лангет;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антрекот;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зразы отбивные;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говядина духовая;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ж) ромштекс</w:t>
            </w:r>
          </w:p>
        </w:tc>
      </w:tr>
    </w:tbl>
    <w:p w:rsidR="00A73855" w:rsidRPr="00F76A5B" w:rsidRDefault="00A7385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417"/>
        <w:gridCol w:w="567"/>
        <w:gridCol w:w="709"/>
        <w:gridCol w:w="567"/>
        <w:gridCol w:w="1276"/>
        <w:gridCol w:w="1871"/>
        <w:gridCol w:w="1871"/>
      </w:tblGrid>
      <w:tr w:rsidR="000765FA" w:rsidRPr="00F76A5B" w:rsidTr="000765FA">
        <w:trPr>
          <w:jc w:val="center"/>
        </w:trPr>
        <w:tc>
          <w:tcPr>
            <w:tcW w:w="1701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1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6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71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71" w:type="dxa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0765FA" w:rsidRPr="00F76A5B" w:rsidTr="000765FA">
        <w:trPr>
          <w:jc w:val="center"/>
        </w:trPr>
        <w:tc>
          <w:tcPr>
            <w:tcW w:w="1701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лопаточная часть;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корейка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грудинка;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шейная часть;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</w:t>
            </w:r>
            <w:proofErr w:type="spell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тазобедрен</w:t>
            </w:r>
            <w:proofErr w:type="spellEnd"/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</w:t>
            </w:r>
            <w:proofErr w:type="spell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часть;</w:t>
            </w:r>
          </w:p>
        </w:tc>
        <w:tc>
          <w:tcPr>
            <w:tcW w:w="141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шашлык; б) рагу;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плов;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гуляш;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поджарка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9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д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е, в, з а, ж,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</w:t>
            </w:r>
          </w:p>
        </w:tc>
        <w:tc>
          <w:tcPr>
            <w:tcW w:w="1276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кг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яса 250г хлеба,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воды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20г соли, 1г перца</w:t>
            </w:r>
          </w:p>
        </w:tc>
        <w:tc>
          <w:tcPr>
            <w:tcW w:w="1871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чтобы придать ей компактную форму,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ускорить процесс тепловой обработки и что бы удобнее было нарезать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порционные куски.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Котлета натуральная, котлета панированная, птица по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столичному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котлеты по-киевски.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ВАРИАНТ</w:t>
      </w:r>
    </w:p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1550"/>
        <w:gridCol w:w="703"/>
        <w:gridCol w:w="837"/>
        <w:gridCol w:w="1558"/>
        <w:gridCol w:w="845"/>
        <w:gridCol w:w="561"/>
        <w:gridCol w:w="1425"/>
        <w:gridCol w:w="1554"/>
        <w:gridCol w:w="1041"/>
      </w:tblGrid>
      <w:tr w:rsidR="00A73855" w:rsidRPr="00F76A5B" w:rsidTr="000765FA">
        <w:trPr>
          <w:jc w:val="center"/>
        </w:trPr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3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8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A73855" w:rsidRPr="00F76A5B" w:rsidTr="000765FA">
        <w:trPr>
          <w:trHeight w:val="2457"/>
          <w:jc w:val="center"/>
        </w:trPr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,г</w:t>
            </w:r>
            <w:proofErr w:type="spellEnd"/>
            <w:proofErr w:type="gramEnd"/>
          </w:p>
        </w:tc>
        <w:tc>
          <w:tcPr>
            <w:tcW w:w="156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тощую – до 2% жира б) средней жирности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 2 до 5 % в) жирную от 5 до 15 %.</w:t>
            </w:r>
          </w:p>
        </w:tc>
        <w:tc>
          <w:tcPr>
            <w:tcW w:w="709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,б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, б,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на воздухе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в воде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spell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омби</w:t>
            </w:r>
            <w:proofErr w:type="spellEnd"/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нированным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в, г, </w:t>
            </w:r>
            <w:proofErr w:type="spell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,б</w:t>
            </w:r>
            <w:proofErr w:type="spellEnd"/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53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 в, е, н,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 б, т, х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 г, з,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 к, с, у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 ж,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 д, и, о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7- а,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1458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того чтобы гусеницы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всплыли на поверхность.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</w:tbl>
    <w:p w:rsidR="00A73855" w:rsidRPr="00F76A5B" w:rsidRDefault="004B6B7E" w:rsidP="00FD21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10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1135"/>
        <w:gridCol w:w="567"/>
        <w:gridCol w:w="567"/>
        <w:gridCol w:w="850"/>
        <w:gridCol w:w="567"/>
        <w:gridCol w:w="851"/>
        <w:gridCol w:w="1701"/>
        <w:gridCol w:w="1701"/>
        <w:gridCol w:w="2126"/>
      </w:tblGrid>
      <w:tr w:rsidR="00A73855" w:rsidRPr="00F76A5B" w:rsidTr="000765FA">
        <w:trPr>
          <w:jc w:val="center"/>
        </w:trPr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5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1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1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26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A73855" w:rsidRPr="00F76A5B" w:rsidTr="000765FA">
        <w:trPr>
          <w:jc w:val="center"/>
        </w:trPr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б, а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3,4,1,5,2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6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6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51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б,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в,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д, е,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ж,</w:t>
            </w:r>
          </w:p>
        </w:tc>
        <w:tc>
          <w:tcPr>
            <w:tcW w:w="1701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)л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опаточную часть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шейную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часть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грудинку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спинно-реберную часть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)б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ифштекс; б) филе;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лангет;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г) антрекот;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зразы отбивные;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говядина духовая;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)р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омштекс</w:t>
            </w:r>
          </w:p>
        </w:tc>
        <w:tc>
          <w:tcPr>
            <w:tcW w:w="2126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а) лопаточная часть;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корейка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в) грудинка;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шейная часть;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</w:t>
            </w:r>
            <w:proofErr w:type="spell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тазобедрен</w:t>
            </w:r>
            <w:proofErr w:type="spellEnd"/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</w:t>
            </w:r>
            <w:proofErr w:type="spell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часть;</w:t>
            </w:r>
          </w:p>
        </w:tc>
      </w:tr>
    </w:tbl>
    <w:p w:rsidR="009613A7" w:rsidRPr="00F76A5B" w:rsidRDefault="009613A7" w:rsidP="00FD21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56"/>
        <w:gridCol w:w="683"/>
        <w:gridCol w:w="456"/>
        <w:gridCol w:w="1382"/>
        <w:gridCol w:w="2025"/>
        <w:gridCol w:w="1837"/>
        <w:gridCol w:w="1241"/>
        <w:gridCol w:w="1417"/>
      </w:tblGrid>
      <w:tr w:rsidR="00A73855" w:rsidRPr="00F76A5B" w:rsidTr="000765FA">
        <w:trPr>
          <w:jc w:val="center"/>
        </w:trPr>
        <w:tc>
          <w:tcPr>
            <w:tcW w:w="1418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6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83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6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82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25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3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41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</w:tr>
      <w:tr w:rsidR="00A73855" w:rsidRPr="00F76A5B" w:rsidTr="000765FA">
        <w:trPr>
          <w:trHeight w:val="3956"/>
          <w:jc w:val="center"/>
        </w:trPr>
        <w:tc>
          <w:tcPr>
            <w:tcW w:w="1418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шашлык; б) рагу;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плов;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гуляш;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)п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оджарка</w:t>
            </w:r>
          </w:p>
        </w:tc>
        <w:tc>
          <w:tcPr>
            <w:tcW w:w="456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83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</w:t>
            </w:r>
          </w:p>
        </w:tc>
        <w:tc>
          <w:tcPr>
            <w:tcW w:w="456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в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 д.</w:t>
            </w:r>
          </w:p>
        </w:tc>
        <w:tc>
          <w:tcPr>
            <w:tcW w:w="1382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медленное размораживание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быстрое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размораживании</w:t>
            </w:r>
            <w:proofErr w:type="gramEnd"/>
          </w:p>
        </w:tc>
        <w:tc>
          <w:tcPr>
            <w:tcW w:w="2025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 покрыта слоем слизи,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имеет плотную кожу, чаще темного цвета, неприятную на вкус. Поэтому при её обработке с неё снимают кожу. </w:t>
            </w:r>
          </w:p>
        </w:tc>
        <w:tc>
          <w:tcPr>
            <w:tcW w:w="183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того чтобы рыба при жарке не теряла много жидкости и пищевых веществ, а на поверхности её образовывалась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поджаристая корочка.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41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кг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яса 250г хлеба,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воды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20г соли, 1г перца</w:t>
            </w:r>
          </w:p>
        </w:tc>
        <w:tc>
          <w:tcPr>
            <w:tcW w:w="141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чтобы придать ей компактную форму,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ускорить процесс тепловой обработки и что бы удобнее было нарезать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порционные куски. </w:t>
            </w:r>
          </w:p>
        </w:tc>
      </w:tr>
    </w:tbl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2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8"/>
      </w:tblGrid>
      <w:tr w:rsidR="00A73855" w:rsidRPr="00F76A5B" w:rsidTr="000765FA">
        <w:trPr>
          <w:trHeight w:val="428"/>
        </w:trPr>
        <w:tc>
          <w:tcPr>
            <w:tcW w:w="2728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73855" w:rsidRPr="00F76A5B" w:rsidTr="000765FA">
        <w:trPr>
          <w:trHeight w:val="1257"/>
        </w:trPr>
        <w:tc>
          <w:tcPr>
            <w:tcW w:w="2728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Котлета натуральная, котлета панированная, птица по </w:t>
            </w:r>
            <w:proofErr w:type="gramStart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столичному</w:t>
            </w:r>
            <w:proofErr w:type="gramEnd"/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котлеты по-киевски. </w:t>
            </w:r>
          </w:p>
        </w:tc>
      </w:tr>
    </w:tbl>
    <w:p w:rsidR="00A73855" w:rsidRPr="00F76A5B" w:rsidRDefault="00A7385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 CYR"/>
          <w:b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 CYR"/>
          <w:b/>
          <w:bCs/>
          <w:sz w:val="24"/>
          <w:szCs w:val="24"/>
          <w:lang w:eastAsia="ru-RU"/>
        </w:rPr>
        <w:t>Критерии оценки:</w:t>
      </w:r>
    </w:p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 CYR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 CYR"/>
          <w:sz w:val="24"/>
          <w:szCs w:val="24"/>
          <w:lang w:eastAsia="ru-RU"/>
        </w:rPr>
        <w:t xml:space="preserve">Оценка индивидуальных образовательных достижений производится в соответствии с универсальной шкалой (таблица). </w:t>
      </w:r>
    </w:p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227"/>
        <w:gridCol w:w="2593"/>
        <w:gridCol w:w="3326"/>
      </w:tblGrid>
      <w:tr w:rsidR="00A73855" w:rsidRPr="00F76A5B" w:rsidTr="0005028C">
        <w:trPr>
          <w:trHeight w:val="20"/>
          <w:jc w:val="center"/>
        </w:trPr>
        <w:tc>
          <w:tcPr>
            <w:tcW w:w="32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b/>
                <w:bCs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9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b/>
                <w:bCs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A73855" w:rsidRPr="00F76A5B" w:rsidTr="0005028C">
        <w:trPr>
          <w:trHeight w:val="20"/>
          <w:jc w:val="center"/>
        </w:trPr>
        <w:tc>
          <w:tcPr>
            <w:tcW w:w="32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b/>
                <w:bCs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b/>
                <w:bCs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A73855" w:rsidRPr="00F76A5B" w:rsidTr="0005028C">
        <w:trPr>
          <w:trHeight w:val="20"/>
          <w:jc w:val="center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 ÷ 100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отлично</w:t>
            </w:r>
          </w:p>
        </w:tc>
      </w:tr>
      <w:tr w:rsidR="00A73855" w:rsidRPr="00F76A5B" w:rsidTr="0005028C">
        <w:trPr>
          <w:trHeight w:val="20"/>
          <w:jc w:val="center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70 ÷ 90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хорошо</w:t>
            </w:r>
          </w:p>
        </w:tc>
      </w:tr>
      <w:tr w:rsidR="00A73855" w:rsidRPr="00F76A5B" w:rsidTr="0005028C">
        <w:trPr>
          <w:trHeight w:val="20"/>
          <w:jc w:val="center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 ÷ 70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A73855" w:rsidRPr="00F76A5B" w:rsidTr="0005028C">
        <w:trPr>
          <w:trHeight w:val="20"/>
          <w:jc w:val="center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менее 50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5BD0" w:rsidRPr="00F76A5B" w:rsidRDefault="00F55BD0" w:rsidP="00FD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5BD0" w:rsidRPr="00F76A5B" w:rsidRDefault="00F55BD0" w:rsidP="00FD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5BD0" w:rsidRPr="00F76A5B" w:rsidRDefault="00F55BD0" w:rsidP="00FD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65FA" w:rsidRPr="00F76A5B" w:rsidRDefault="000765FA" w:rsidP="00FD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7679" w:rsidRPr="00F76A5B" w:rsidRDefault="007421FD" w:rsidP="00857679">
      <w:pPr>
        <w:tabs>
          <w:tab w:val="left" w:pos="752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857679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4.1.2. Перечень лабораторно-практических работ по МДК </w:t>
      </w:r>
      <w:r w:rsidR="00857679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57679" w:rsidRPr="00F76A5B" w:rsidRDefault="00857679" w:rsidP="008576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679" w:rsidRPr="00F76A5B" w:rsidRDefault="00857679" w:rsidP="008576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Практическое занятие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F76A5B">
        <w:rPr>
          <w:rFonts w:ascii="Times New Roman" w:eastAsia="Times New Roman" w:hAnsi="Times New Roman" w:cs="Times New Roman"/>
          <w:color w:val="372209"/>
          <w:sz w:val="24"/>
          <w:szCs w:val="24"/>
          <w:shd w:val="clear" w:color="auto" w:fill="FFFFFF"/>
          <w:lang w:eastAsia="ru-RU"/>
        </w:rPr>
        <w:t>это форма организации учебного процесса, предполагающая выполнение студентами практических работ под руководством преподавателя. Дидактическая цель практических работ – формирование у студентов профессиональных навыков, умений пользоваться производственными приборами, работать с нормативными документами и инструктивными материалами, справочниками, составлять  и заполнять техническую документацию.</w:t>
      </w:r>
    </w:p>
    <w:p w:rsidR="007421FD" w:rsidRPr="00F76A5B" w:rsidRDefault="007421FD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57679" w:rsidRPr="00F76A5B" w:rsidRDefault="00857679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03D87" w:rsidRPr="00F76A5B" w:rsidRDefault="00503D87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554"/>
        <w:gridCol w:w="8107"/>
        <w:gridCol w:w="819"/>
      </w:tblGrid>
      <w:tr w:rsidR="007421FD" w:rsidRPr="00F76A5B" w:rsidTr="004B65FA">
        <w:tc>
          <w:tcPr>
            <w:tcW w:w="554" w:type="dxa"/>
          </w:tcPr>
          <w:p w:rsidR="007421FD" w:rsidRPr="00F76A5B" w:rsidRDefault="007421FD" w:rsidP="00FD219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107" w:type="dxa"/>
          </w:tcPr>
          <w:p w:rsidR="007421FD" w:rsidRPr="00F76A5B" w:rsidRDefault="007421FD" w:rsidP="00FD219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819" w:type="dxa"/>
          </w:tcPr>
          <w:p w:rsidR="007421FD" w:rsidRPr="00F76A5B" w:rsidRDefault="007421FD" w:rsidP="00FD219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7421FD" w:rsidRPr="00F76A5B" w:rsidTr="004B65FA">
        <w:tc>
          <w:tcPr>
            <w:tcW w:w="554" w:type="dxa"/>
          </w:tcPr>
          <w:p w:rsidR="007421FD" w:rsidRPr="00F76A5B" w:rsidRDefault="007421FD" w:rsidP="00FD219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107" w:type="dxa"/>
          </w:tcPr>
          <w:p w:rsidR="007421FD" w:rsidRPr="00F76A5B" w:rsidRDefault="00D55153" w:rsidP="00FD2190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МДК.01</w:t>
            </w:r>
            <w:r w:rsidR="007421FD" w:rsidRPr="00F76A5B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 xml:space="preserve">.01. </w:t>
            </w:r>
            <w:r w:rsidR="001B19EE" w:rsidRPr="00F76A5B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кулинарных полуфабрикатов изделий и закусок</w:t>
            </w:r>
          </w:p>
        </w:tc>
        <w:tc>
          <w:tcPr>
            <w:tcW w:w="819" w:type="dxa"/>
          </w:tcPr>
          <w:p w:rsidR="007421FD" w:rsidRPr="00F76A5B" w:rsidRDefault="00DB695A" w:rsidP="003D1140">
            <w:pPr>
              <w:jc w:val="righ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7" w:type="dxa"/>
          </w:tcPr>
          <w:p w:rsidR="004B65FA" w:rsidRPr="00F76A5B" w:rsidRDefault="001B19EE" w:rsidP="004B65FA">
            <w:pPr>
              <w:ind w:left="68"/>
              <w:jc w:val="both"/>
              <w:rPr>
                <w:i/>
                <w:sz w:val="24"/>
                <w:szCs w:val="24"/>
              </w:rPr>
            </w:pPr>
            <w:r w:rsidRPr="00F76A5B">
              <w:rPr>
                <w:i/>
                <w:sz w:val="24"/>
                <w:szCs w:val="24"/>
              </w:rPr>
              <w:t>Практическое занятие.</w:t>
            </w:r>
            <w:r w:rsidRPr="00F76A5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eastAsia="Times New Roman"/>
                <w:sz w:val="24"/>
                <w:szCs w:val="24"/>
                <w:lang w:eastAsia="ru-RU"/>
              </w:rPr>
              <w:t xml:space="preserve"> Решение ситуационных задач по адаптации рецептур полуфабрикатов сложного ассортимента из овощного, рыбного и нерыбного водного сырья, мяса, мясных продуктов, домашней птицы, дичи  с учетом сезонности, специализации предприятия, особенностей заказа (по выбору обучающихся)</w:t>
            </w:r>
          </w:p>
        </w:tc>
        <w:tc>
          <w:tcPr>
            <w:tcW w:w="819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7" w:type="dxa"/>
          </w:tcPr>
          <w:p w:rsidR="004B65FA" w:rsidRPr="00F76A5B" w:rsidRDefault="004B65FA" w:rsidP="004B65FA">
            <w:pPr>
              <w:ind w:left="68"/>
              <w:jc w:val="both"/>
              <w:rPr>
                <w:i/>
                <w:sz w:val="24"/>
                <w:szCs w:val="24"/>
              </w:rPr>
            </w:pPr>
            <w:r w:rsidRPr="00F76A5B">
              <w:rPr>
                <w:i/>
                <w:sz w:val="24"/>
                <w:szCs w:val="24"/>
              </w:rPr>
              <w:t xml:space="preserve">Практическое занятие. </w:t>
            </w:r>
            <w:r w:rsidR="001B19EE" w:rsidRPr="00F76A5B">
              <w:rPr>
                <w:rFonts w:eastAsia="Times New Roman"/>
                <w:sz w:val="24"/>
                <w:szCs w:val="24"/>
                <w:lang w:eastAsia="ru-RU"/>
              </w:rPr>
              <w:t>Составить заявку</w:t>
            </w:r>
            <w:r w:rsidR="001B19EE" w:rsidRPr="00F76A5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B19EE" w:rsidRPr="00F76A5B">
              <w:rPr>
                <w:rFonts w:eastAsia="Times New Roman"/>
                <w:sz w:val="24"/>
                <w:szCs w:val="24"/>
                <w:lang w:eastAsia="ru-RU"/>
              </w:rPr>
              <w:t xml:space="preserve">(требования) </w:t>
            </w:r>
            <w:r w:rsidR="001B19EE" w:rsidRPr="00F76A5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на сырье, пищевые продукты, расходные материалы</w:t>
            </w:r>
            <w:r w:rsidR="001B19EE" w:rsidRPr="00F76A5B">
              <w:rPr>
                <w:rFonts w:eastAsia="Times New Roman"/>
                <w:sz w:val="24"/>
                <w:szCs w:val="24"/>
                <w:lang w:eastAsia="ru-RU"/>
              </w:rPr>
              <w:t xml:space="preserve"> в соответствии с заказом  (по индивидуальному заданию)</w:t>
            </w:r>
          </w:p>
        </w:tc>
        <w:tc>
          <w:tcPr>
            <w:tcW w:w="819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07" w:type="dxa"/>
          </w:tcPr>
          <w:p w:rsidR="004B65FA" w:rsidRPr="00F76A5B" w:rsidRDefault="004B65FA" w:rsidP="004B65FA">
            <w:pPr>
              <w:ind w:left="68"/>
              <w:jc w:val="both"/>
              <w:rPr>
                <w:i/>
                <w:sz w:val="24"/>
                <w:szCs w:val="24"/>
              </w:rPr>
            </w:pPr>
            <w:r w:rsidRPr="00F76A5B">
              <w:rPr>
                <w:i/>
                <w:sz w:val="24"/>
                <w:szCs w:val="24"/>
              </w:rPr>
              <w:t xml:space="preserve">Практическое занятие. </w:t>
            </w:r>
            <w:r w:rsidR="001B19EE" w:rsidRPr="00F76A5B">
              <w:rPr>
                <w:rFonts w:eastAsia="Times New Roman"/>
                <w:sz w:val="24"/>
                <w:szCs w:val="24"/>
                <w:lang w:eastAsia="ru-RU"/>
              </w:rPr>
              <w:t>Разработка  инструкций по обеспечению безопасных условий труда в процессе обработки сырья и приготовления полуфабрикатов для сложной кулинарной продукции (техника безопасности, пожарная безопасность, охрана труда).</w:t>
            </w:r>
          </w:p>
        </w:tc>
        <w:tc>
          <w:tcPr>
            <w:tcW w:w="819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07" w:type="dxa"/>
          </w:tcPr>
          <w:p w:rsidR="001B19EE" w:rsidRPr="00F76A5B" w:rsidRDefault="004B65FA" w:rsidP="001B19E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i/>
                <w:sz w:val="24"/>
                <w:szCs w:val="24"/>
              </w:rPr>
              <w:t xml:space="preserve">Практическое занятие. </w:t>
            </w:r>
            <w:r w:rsidRPr="00F76A5B">
              <w:rPr>
                <w:sz w:val="24"/>
                <w:szCs w:val="24"/>
              </w:rPr>
              <w:t xml:space="preserve"> </w:t>
            </w:r>
            <w:r w:rsidRPr="00F76A5B">
              <w:rPr>
                <w:rFonts w:eastAsia="MS Mincho"/>
                <w:sz w:val="24"/>
                <w:szCs w:val="24"/>
              </w:rPr>
              <w:t xml:space="preserve"> </w:t>
            </w:r>
          </w:p>
          <w:p w:rsidR="004B65FA" w:rsidRPr="00F76A5B" w:rsidRDefault="001B19EE" w:rsidP="001B19EE">
            <w:pPr>
              <w:ind w:left="68"/>
              <w:jc w:val="both"/>
              <w:rPr>
                <w:i/>
                <w:sz w:val="24"/>
                <w:szCs w:val="24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Решения ситуационных задач по организации рабочих мест с учетом оптимизации процессов.</w:t>
            </w:r>
          </w:p>
        </w:tc>
        <w:tc>
          <w:tcPr>
            <w:tcW w:w="819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1B19EE" w:rsidRPr="00F76A5B" w:rsidTr="004B65FA">
        <w:tc>
          <w:tcPr>
            <w:tcW w:w="554" w:type="dxa"/>
          </w:tcPr>
          <w:p w:rsidR="001B19EE" w:rsidRPr="00F76A5B" w:rsidRDefault="001B19EE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107" w:type="dxa"/>
          </w:tcPr>
          <w:p w:rsidR="001B19EE" w:rsidRPr="00F76A5B" w:rsidRDefault="001B19EE" w:rsidP="001B19EE">
            <w:pPr>
              <w:jc w:val="both"/>
              <w:rPr>
                <w:i/>
                <w:sz w:val="24"/>
                <w:szCs w:val="24"/>
              </w:rPr>
            </w:pPr>
            <w:r w:rsidRPr="00F76A5B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 xml:space="preserve">МДК.01.02. </w:t>
            </w:r>
            <w:r w:rsidRPr="00F76A5B">
              <w:rPr>
                <w:rFonts w:eastAsia="Times New Roman"/>
                <w:b/>
                <w:iCs/>
                <w:sz w:val="24"/>
                <w:szCs w:val="24"/>
                <w:u w:color="008000"/>
                <w:lang w:eastAsia="ru-RU"/>
              </w:rPr>
              <w:t xml:space="preserve">Процессы </w:t>
            </w:r>
            <w:r w:rsidRPr="00F76A5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приготовления, </w:t>
            </w:r>
            <w:r w:rsidRPr="00F76A5B">
              <w:rPr>
                <w:rFonts w:eastAsia="Times New Roman"/>
                <w:b/>
                <w:sz w:val="24"/>
                <w:szCs w:val="24"/>
                <w:u w:color="FF0000"/>
                <w:lang w:eastAsia="ru-RU"/>
              </w:rPr>
              <w:t>подготовки к реализации</w:t>
            </w:r>
            <w:r w:rsidRPr="00F76A5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кулинарных полуфабрикатов</w:t>
            </w:r>
          </w:p>
        </w:tc>
        <w:tc>
          <w:tcPr>
            <w:tcW w:w="819" w:type="dxa"/>
          </w:tcPr>
          <w:p w:rsidR="001B19EE" w:rsidRPr="00F76A5B" w:rsidRDefault="00DB695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26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07" w:type="dxa"/>
          </w:tcPr>
          <w:p w:rsidR="004B65FA" w:rsidRPr="00F76A5B" w:rsidRDefault="004B65FA" w:rsidP="004B65FA">
            <w:pPr>
              <w:ind w:left="68"/>
              <w:jc w:val="both"/>
              <w:rPr>
                <w:i/>
                <w:sz w:val="24"/>
                <w:szCs w:val="24"/>
              </w:rPr>
            </w:pPr>
            <w:r w:rsidRPr="00F76A5B">
              <w:rPr>
                <w:i/>
                <w:sz w:val="24"/>
                <w:szCs w:val="24"/>
              </w:rPr>
              <w:t xml:space="preserve">Практическое занятие. </w:t>
            </w:r>
            <w:r w:rsidRPr="00F76A5B">
              <w:rPr>
                <w:sz w:val="24"/>
                <w:szCs w:val="24"/>
              </w:rPr>
              <w:t xml:space="preserve"> </w:t>
            </w:r>
            <w:r w:rsidRPr="00F76A5B">
              <w:rPr>
                <w:rFonts w:eastAsia="MS Mincho"/>
                <w:sz w:val="24"/>
                <w:szCs w:val="24"/>
              </w:rPr>
              <w:t xml:space="preserve"> </w:t>
            </w:r>
            <w:r w:rsidR="001B19EE" w:rsidRPr="00F76A5B">
              <w:rPr>
                <w:color w:val="000000"/>
                <w:sz w:val="24"/>
                <w:szCs w:val="24"/>
                <w:shd w:val="clear" w:color="auto" w:fill="FFFFFF"/>
              </w:rPr>
              <w:t>Решение ситуационных задач по адаптации рецептур полуфабрикатов сложного ассортимента из овощного, с учетом сезонности, специализации предприятия, видов и форм обслуживания, согласно требованиям заказа.</w:t>
            </w:r>
          </w:p>
        </w:tc>
        <w:tc>
          <w:tcPr>
            <w:tcW w:w="819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07" w:type="dxa"/>
          </w:tcPr>
          <w:p w:rsidR="004B65FA" w:rsidRPr="00F76A5B" w:rsidRDefault="004B65FA" w:rsidP="004B65FA">
            <w:pPr>
              <w:ind w:left="68"/>
              <w:jc w:val="both"/>
              <w:rPr>
                <w:i/>
                <w:sz w:val="24"/>
                <w:szCs w:val="24"/>
              </w:rPr>
            </w:pPr>
            <w:r w:rsidRPr="00F76A5B">
              <w:rPr>
                <w:rFonts w:eastAsia="MS Mincho"/>
                <w:i/>
                <w:sz w:val="24"/>
                <w:szCs w:val="24"/>
              </w:rPr>
              <w:t xml:space="preserve">Практическое занятие </w:t>
            </w:r>
            <w:r w:rsidR="001B19EE" w:rsidRPr="00F76A5B">
              <w:rPr>
                <w:color w:val="000000"/>
                <w:sz w:val="24"/>
                <w:szCs w:val="24"/>
                <w:shd w:val="clear" w:color="auto" w:fill="FFFFFF"/>
              </w:rPr>
              <w:t>Расчет сырья для приготовления полуфабрикатов из рыбы и нерыбного сырья для блюд, кулинарных изделий сложного ассортимента</w:t>
            </w:r>
            <w:r w:rsidR="001B19EE" w:rsidRPr="00F76A5B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819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07" w:type="dxa"/>
          </w:tcPr>
          <w:p w:rsidR="004B65FA" w:rsidRPr="00F76A5B" w:rsidRDefault="001B19EE" w:rsidP="001B19EE">
            <w:pPr>
              <w:jc w:val="both"/>
              <w:rPr>
                <w:rFonts w:eastAsia="MS Mincho"/>
                <w:i/>
                <w:sz w:val="24"/>
                <w:szCs w:val="24"/>
              </w:rPr>
            </w:pPr>
            <w:r w:rsidRPr="00F76A5B">
              <w:rPr>
                <w:rFonts w:eastAsia="MS Mincho"/>
                <w:i/>
                <w:sz w:val="24"/>
                <w:szCs w:val="24"/>
              </w:rPr>
              <w:t>Лабораторное</w:t>
            </w:r>
            <w:r w:rsidR="004B65FA" w:rsidRPr="00F76A5B">
              <w:rPr>
                <w:rFonts w:eastAsia="MS Mincho"/>
                <w:i/>
                <w:sz w:val="24"/>
                <w:szCs w:val="24"/>
              </w:rPr>
              <w:t xml:space="preserve"> занятие.</w:t>
            </w:r>
            <w:r w:rsidRPr="00F76A5B">
              <w:rPr>
                <w:rFonts w:eastAsia="Times New Roman"/>
                <w:sz w:val="24"/>
                <w:szCs w:val="24"/>
                <w:lang w:eastAsia="ru-RU"/>
              </w:rPr>
              <w:t xml:space="preserve"> Приготовление полуфабрикатов сложного ассортимента из рыбы и нерыбного водного </w:t>
            </w:r>
            <w:proofErr w:type="spellStart"/>
            <w:r w:rsidRPr="00F76A5B">
              <w:rPr>
                <w:rFonts w:eastAsia="Times New Roman"/>
                <w:sz w:val="24"/>
                <w:szCs w:val="24"/>
                <w:lang w:eastAsia="ru-RU"/>
              </w:rPr>
              <w:t>сырья</w:t>
            </w:r>
            <w:proofErr w:type="gramStart"/>
            <w:r w:rsidRPr="00F76A5B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="004B65FA" w:rsidRPr="00F76A5B">
              <w:rPr>
                <w:rFonts w:eastAsia="MS Mincho"/>
                <w:sz w:val="24"/>
                <w:szCs w:val="24"/>
              </w:rPr>
              <w:t>х</w:t>
            </w:r>
            <w:proofErr w:type="gramEnd"/>
            <w:r w:rsidR="004B65FA" w:rsidRPr="00F76A5B">
              <w:rPr>
                <w:rFonts w:eastAsia="MS Mincho"/>
                <w:sz w:val="24"/>
                <w:szCs w:val="24"/>
              </w:rPr>
              <w:t>олодильных</w:t>
            </w:r>
            <w:proofErr w:type="spellEnd"/>
            <w:r w:rsidR="004B65FA" w:rsidRPr="00F76A5B">
              <w:rPr>
                <w:rFonts w:eastAsia="MS Mincho"/>
                <w:sz w:val="24"/>
                <w:szCs w:val="24"/>
              </w:rPr>
              <w:t xml:space="preserve"> шкафов от морозильных.(оформить в виде таблицы)</w:t>
            </w:r>
          </w:p>
        </w:tc>
        <w:tc>
          <w:tcPr>
            <w:tcW w:w="819" w:type="dxa"/>
          </w:tcPr>
          <w:p w:rsidR="004B65FA" w:rsidRPr="00F76A5B" w:rsidRDefault="001B19EE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07" w:type="dxa"/>
          </w:tcPr>
          <w:p w:rsidR="004B65FA" w:rsidRPr="00F76A5B" w:rsidRDefault="004B65FA" w:rsidP="004B65FA">
            <w:pPr>
              <w:ind w:left="68"/>
              <w:jc w:val="both"/>
              <w:rPr>
                <w:sz w:val="24"/>
                <w:szCs w:val="24"/>
              </w:rPr>
            </w:pPr>
            <w:r w:rsidRPr="00F76A5B">
              <w:rPr>
                <w:i/>
                <w:sz w:val="24"/>
                <w:szCs w:val="24"/>
              </w:rPr>
              <w:t xml:space="preserve">Практическое занятие.  </w:t>
            </w:r>
            <w:r w:rsidR="00DB695A" w:rsidRPr="00F76A5B">
              <w:rPr>
                <w:color w:val="000000"/>
                <w:sz w:val="24"/>
                <w:szCs w:val="24"/>
                <w:shd w:val="clear" w:color="auto" w:fill="FFFFFF"/>
              </w:rPr>
              <w:t>Расчет сырья для приготовления полуфабрикатов мяса  для блюд, кулинарных изделий сложного ассортимента</w:t>
            </w:r>
          </w:p>
        </w:tc>
        <w:tc>
          <w:tcPr>
            <w:tcW w:w="819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107" w:type="dxa"/>
          </w:tcPr>
          <w:p w:rsidR="004B65FA" w:rsidRPr="00F76A5B" w:rsidRDefault="00DB695A" w:rsidP="004B65FA">
            <w:pPr>
              <w:ind w:left="68"/>
              <w:jc w:val="both"/>
              <w:rPr>
                <w:sz w:val="24"/>
                <w:szCs w:val="24"/>
              </w:rPr>
            </w:pPr>
            <w:r w:rsidRPr="00F76A5B">
              <w:rPr>
                <w:i/>
                <w:sz w:val="24"/>
                <w:szCs w:val="24"/>
              </w:rPr>
              <w:t>Лабораторно</w:t>
            </w:r>
            <w:r w:rsidR="004B65FA" w:rsidRPr="00F76A5B">
              <w:rPr>
                <w:i/>
                <w:sz w:val="24"/>
                <w:szCs w:val="24"/>
              </w:rPr>
              <w:t xml:space="preserve">е занятие.  </w:t>
            </w: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Приготовление и оценка качества крупнокусковых и порционных полуфабрикатов из мяса:</w:t>
            </w:r>
            <w:r w:rsidRPr="00F76A5B">
              <w:rPr>
                <w:rFonts w:eastAsia="SimSun"/>
                <w:sz w:val="24"/>
                <w:szCs w:val="24"/>
                <w:lang w:eastAsia="zh-CN"/>
              </w:rPr>
              <w:t xml:space="preserve"> каре ягненка, рулета для </w:t>
            </w:r>
            <w:proofErr w:type="spellStart"/>
            <w:r w:rsidRPr="00F76A5B">
              <w:rPr>
                <w:rFonts w:eastAsia="SimSun"/>
                <w:sz w:val="24"/>
                <w:szCs w:val="24"/>
                <w:lang w:eastAsia="zh-CN"/>
              </w:rPr>
              <w:t>карпаччо</w:t>
            </w:r>
            <w:proofErr w:type="spellEnd"/>
            <w:r w:rsidRPr="00F76A5B">
              <w:rPr>
                <w:rFonts w:eastAsia="SimSun"/>
                <w:sz w:val="24"/>
                <w:szCs w:val="24"/>
                <w:lang w:eastAsia="zh-CN"/>
              </w:rPr>
              <w:t>, стейков, рулетов из мраморного мяса. Приготовление порционных полуфабрикатов (стейков) из мраморного мяса.</w:t>
            </w:r>
          </w:p>
        </w:tc>
        <w:tc>
          <w:tcPr>
            <w:tcW w:w="819" w:type="dxa"/>
          </w:tcPr>
          <w:p w:rsidR="004B65FA" w:rsidRPr="00F76A5B" w:rsidRDefault="00DB695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107" w:type="dxa"/>
          </w:tcPr>
          <w:p w:rsidR="004B65FA" w:rsidRPr="00F76A5B" w:rsidRDefault="004B65FA" w:rsidP="004B65FA">
            <w:pPr>
              <w:ind w:left="68"/>
              <w:jc w:val="both"/>
              <w:rPr>
                <w:i/>
                <w:sz w:val="24"/>
                <w:szCs w:val="24"/>
              </w:rPr>
            </w:pPr>
            <w:r w:rsidRPr="00F76A5B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Практическое занятие. </w:t>
            </w:r>
            <w:r w:rsidR="00DB695A" w:rsidRPr="00F76A5B">
              <w:rPr>
                <w:color w:val="000000"/>
                <w:sz w:val="24"/>
                <w:szCs w:val="24"/>
                <w:shd w:val="clear" w:color="auto" w:fill="FFFFFF"/>
              </w:rPr>
              <w:t>Расчет сырья для приготовления полуфабрикатов из птицы, пернатой дичи  для блюд, кулинарных изделий сложного ассортимента</w:t>
            </w:r>
          </w:p>
        </w:tc>
        <w:tc>
          <w:tcPr>
            <w:tcW w:w="819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7421FD" w:rsidRPr="00F76A5B" w:rsidTr="004B65FA">
        <w:tc>
          <w:tcPr>
            <w:tcW w:w="554" w:type="dxa"/>
          </w:tcPr>
          <w:p w:rsidR="007421FD" w:rsidRPr="00F76A5B" w:rsidRDefault="00DB695A" w:rsidP="00FD219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107" w:type="dxa"/>
          </w:tcPr>
          <w:p w:rsidR="007421FD" w:rsidRPr="00F76A5B" w:rsidRDefault="00DB695A" w:rsidP="00DB695A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i/>
                <w:sz w:val="24"/>
                <w:szCs w:val="24"/>
              </w:rPr>
              <w:t xml:space="preserve">Лабораторное занятие.  </w:t>
            </w:r>
            <w:r w:rsidRPr="00F76A5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Приготовление полуфабрикатов из птицы, пернатой дичи сложного ассортимента: галантин, котлеты фаршированные, рулеты из птицы. </w:t>
            </w: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Обработка, заправка и подготовка к жарке пернатой дичи (перепелов).</w:t>
            </w:r>
          </w:p>
        </w:tc>
        <w:tc>
          <w:tcPr>
            <w:tcW w:w="819" w:type="dxa"/>
          </w:tcPr>
          <w:p w:rsidR="007421FD" w:rsidRPr="00F76A5B" w:rsidRDefault="00DB695A" w:rsidP="003D1140">
            <w:pPr>
              <w:jc w:val="righ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</w:tbl>
    <w:p w:rsidR="00A73855" w:rsidRPr="00F76A5B" w:rsidRDefault="00A7385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679" w:rsidRPr="00F76A5B" w:rsidRDefault="00857679" w:rsidP="00857679">
      <w:pPr>
        <w:spacing w:after="20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4.1.3. Оценка по учебной</w:t>
      </w:r>
      <w:r w:rsidR="00AF44E6" w:rsidRPr="00F76A5B">
        <w:rPr>
          <w:rFonts w:ascii="Times New Roman" w:eastAsia="Calibri" w:hAnsi="Times New Roman" w:cs="Times New Roman"/>
          <w:b/>
          <w:sz w:val="24"/>
          <w:szCs w:val="24"/>
        </w:rPr>
        <w:t xml:space="preserve"> и </w:t>
      </w:r>
      <w:r w:rsidRPr="00F76A5B">
        <w:rPr>
          <w:rFonts w:ascii="Times New Roman" w:eastAsia="Calibri" w:hAnsi="Times New Roman" w:cs="Times New Roman"/>
          <w:b/>
          <w:sz w:val="24"/>
          <w:szCs w:val="24"/>
        </w:rPr>
        <w:t>производственной практике</w:t>
      </w:r>
    </w:p>
    <w:p w:rsidR="00857679" w:rsidRPr="00F76A5B" w:rsidRDefault="00857679" w:rsidP="00857679">
      <w:pPr>
        <w:spacing w:after="20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Общие положения</w:t>
      </w:r>
    </w:p>
    <w:p w:rsidR="00857679" w:rsidRPr="00F76A5B" w:rsidRDefault="00857679" w:rsidP="00857679">
      <w:p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Целью оценки по учебной и (или) производственной практике является оценка: 1) профессиональных и общих компетенций; 2)  практического опыта и умений.</w:t>
      </w:r>
    </w:p>
    <w:p w:rsidR="00857679" w:rsidRPr="00F76A5B" w:rsidRDefault="00857679" w:rsidP="00810665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857679" w:rsidRPr="00F76A5B" w:rsidRDefault="00857679" w:rsidP="00810665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 xml:space="preserve">Виды работ практики и проверяемые результаты </w:t>
      </w:r>
      <w:proofErr w:type="gramStart"/>
      <w:r w:rsidRPr="00F76A5B">
        <w:rPr>
          <w:rFonts w:ascii="Times New Roman" w:eastAsia="Calibri" w:hAnsi="Times New Roman" w:cs="Times New Roman"/>
          <w:b/>
          <w:sz w:val="24"/>
          <w:szCs w:val="24"/>
        </w:rPr>
        <w:t>обучения по</w:t>
      </w:r>
      <w:proofErr w:type="gramEnd"/>
      <w:r w:rsidRPr="00F76A5B">
        <w:rPr>
          <w:rFonts w:ascii="Times New Roman" w:eastAsia="Calibri" w:hAnsi="Times New Roman" w:cs="Times New Roman"/>
          <w:b/>
          <w:sz w:val="24"/>
          <w:szCs w:val="24"/>
        </w:rPr>
        <w:t xml:space="preserve">  профессиональному модулю</w:t>
      </w:r>
    </w:p>
    <w:p w:rsidR="00857679" w:rsidRPr="00F76A5B" w:rsidRDefault="00857679" w:rsidP="00810665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Учебная практика</w:t>
      </w:r>
      <w:proofErr w:type="gramStart"/>
      <w:r w:rsidRPr="00F76A5B">
        <w:rPr>
          <w:rFonts w:ascii="Times New Roman" w:eastAsia="Calibri" w:hAnsi="Times New Roman" w:cs="Times New Roman"/>
          <w:b/>
          <w:sz w:val="24"/>
          <w:szCs w:val="24"/>
        </w:rPr>
        <w:t xml:space="preserve"> :</w:t>
      </w:r>
      <w:proofErr w:type="gramEnd"/>
    </w:p>
    <w:p w:rsidR="00AF44E6" w:rsidRPr="00F76A5B" w:rsidRDefault="00AF44E6" w:rsidP="00AF44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работ:</w:t>
      </w:r>
    </w:p>
    <w:p w:rsidR="00DB695A" w:rsidRPr="00F76A5B" w:rsidRDefault="00AF44E6" w:rsidP="00846FD2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B695A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</w:r>
    </w:p>
    <w:p w:rsidR="00DB695A" w:rsidRPr="00F76A5B" w:rsidRDefault="00DB695A" w:rsidP="00846FD2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заявок на продукты, расходные материалы, необходимые для приготовления полуфабрикатов для блюд, кулинарных изделий сложного ассортимента.</w:t>
      </w:r>
    </w:p>
    <w:p w:rsidR="00DB695A" w:rsidRPr="00F76A5B" w:rsidRDefault="00DB695A" w:rsidP="00846FD2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</w:r>
    </w:p>
    <w:p w:rsidR="00DB695A" w:rsidRPr="00F76A5B" w:rsidRDefault="00DB695A" w:rsidP="00846FD2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</w:t>
      </w:r>
    </w:p>
    <w:p w:rsidR="00DB695A" w:rsidRPr="00F76A5B" w:rsidRDefault="00DB695A" w:rsidP="00846FD2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Выбор, применение, комбинирование методов приготовления полуфабрикатов для блюд, кулинарных изделий сложного ассортимента с учетом типа питания, вида и кулинарных свойств используемых продуктов, требований рецептуры, последовательности приготовления, особенностей заказа.</w:t>
      </w:r>
    </w:p>
    <w:p w:rsidR="00DB695A" w:rsidRPr="00F76A5B" w:rsidRDefault="00DB695A" w:rsidP="00846FD2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полуфабрикатов для блюд, кулинарных изделий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</w:r>
    </w:p>
    <w:p w:rsidR="00DB695A" w:rsidRPr="00F76A5B" w:rsidRDefault="00DB695A" w:rsidP="00846FD2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с учетом способа приготовления, безопасной эксплуатации технологического оборудования, производственного инвентаря, инструментов, посуды  в соответствии с правилами техники безопасности пожаробезопасности, охраны труда.</w:t>
      </w:r>
    </w:p>
    <w:p w:rsidR="00DB695A" w:rsidRPr="00F76A5B" w:rsidRDefault="00DB695A" w:rsidP="00846FD2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качества полуфабрикатов для блюд, кулинарных изделий сложного ассортимента перед упаковкой на вынос.</w:t>
      </w:r>
    </w:p>
    <w:p w:rsidR="00DB695A" w:rsidRPr="00F76A5B" w:rsidRDefault="00DB695A" w:rsidP="00846FD2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Хранение полуфабрикатов для блюд, кулинарных изделий сложного ассортимента с учетом  условий и сроков.</w:t>
      </w:r>
    </w:p>
    <w:p w:rsidR="00DB695A" w:rsidRPr="00F76A5B" w:rsidRDefault="00DB695A" w:rsidP="00846FD2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Порционирование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(комплектование) полуфабрикатов для блюд, кулинарных изделий сложного ассортимента для подачи с учетом соблюдения выхода полуфабрикатов, рационального использования ресурсов, соблюдения требований по безопасности готовой продукции.</w:t>
      </w:r>
    </w:p>
    <w:p w:rsidR="00DB695A" w:rsidRPr="00F76A5B" w:rsidRDefault="00DB695A" w:rsidP="00846FD2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Охлаждение и замораживание полуфабрикатов с учетом требований к безопасности пищевых продуктов.</w:t>
      </w:r>
    </w:p>
    <w:p w:rsidR="00DB695A" w:rsidRPr="00F76A5B" w:rsidRDefault="00DB695A" w:rsidP="00846FD2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Хранение свежеприготовленных, охлажденных и замороженных полуфабрикатов  с учетом требований по безопасности, соблюдения режимов хранения. </w:t>
      </w:r>
    </w:p>
    <w:p w:rsidR="00DB695A" w:rsidRPr="00F76A5B" w:rsidRDefault="00DB695A" w:rsidP="00846FD2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контейнеров, упаковочных материалов,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порционирование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(комплектование), эстетичная упаковка полуфабрикатов для блюд, кулинарных изделий сложного ассортимента на вынос и для транспортирования.</w:t>
      </w:r>
    </w:p>
    <w:p w:rsidR="00DB695A" w:rsidRPr="00F76A5B" w:rsidRDefault="00DB695A" w:rsidP="00846FD2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ассортимента полуфабрикатов для блюд, кулинарных изделий сложного ассортимента с учетом потребностей различных категорий  потребителей, видов и форм обслуживания.</w:t>
      </w:r>
    </w:p>
    <w:p w:rsidR="00DB695A" w:rsidRPr="00F76A5B" w:rsidRDefault="00DB695A" w:rsidP="00846FD2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</w:r>
    </w:p>
    <w:p w:rsidR="00DB695A" w:rsidRPr="00F76A5B" w:rsidRDefault="00DB695A" w:rsidP="00846FD2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стоимости полуфабрикатов для блюд, кулинарных изделий сложного ассортимента.</w:t>
      </w:r>
    </w:p>
    <w:p w:rsidR="00DB695A" w:rsidRPr="00F76A5B" w:rsidRDefault="00DB695A" w:rsidP="00846FD2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Консультирование потребителей, оказание им помощи в выборе полуфабрикатов для блюд, кулинарных изделий сложного ассортимента,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</w:r>
    </w:p>
    <w:p w:rsidR="00DB695A" w:rsidRPr="00F76A5B" w:rsidRDefault="00DB695A" w:rsidP="00846FD2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</w:r>
    </w:p>
    <w:p w:rsidR="00D13A04" w:rsidRPr="00F76A5B" w:rsidRDefault="00DB695A" w:rsidP="00DB695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19.Проведение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</w:r>
    </w:p>
    <w:p w:rsidR="00AF44E6" w:rsidRPr="00F76A5B" w:rsidRDefault="00AF44E6" w:rsidP="00AF44E6">
      <w:pPr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аттестационного листа </w:t>
      </w:r>
    </w:p>
    <w:p w:rsidR="00AF44E6" w:rsidRPr="00F76A5B" w:rsidRDefault="00AF44E6" w:rsidP="00AF44E6">
      <w:pPr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(Характеристика профессиональной деятельности обучающегося / студента во время учебной / производственной практики)</w:t>
      </w:r>
    </w:p>
    <w:p w:rsidR="00AF44E6" w:rsidRPr="00F76A5B" w:rsidRDefault="00AF44E6" w:rsidP="00AF44E6">
      <w:pPr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ФИО обучающегося / студента, № группы, специальность / профессия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проведения практики (организация), наименование, юридический адрес ___________________________________________________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Время проведения практики ______________________________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4. Виды и объем работ, выполненные обучающимся / студентом во время практики: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 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_________________________________________________________ 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                                                                Подписи руководителя практики,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ответственного лица организации</w:t>
      </w:r>
    </w:p>
    <w:p w:rsidR="00AF44E6" w:rsidRPr="00F76A5B" w:rsidRDefault="00AF44E6" w:rsidP="00AF44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Производственная практика:</w:t>
      </w:r>
    </w:p>
    <w:p w:rsidR="00D13A04" w:rsidRPr="00F76A5B" w:rsidRDefault="00D13A04" w:rsidP="00AF44E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F44E6" w:rsidRPr="00F76A5B" w:rsidRDefault="00AF44E6" w:rsidP="00AF44E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Общие положения</w:t>
      </w:r>
    </w:p>
    <w:p w:rsidR="00AF44E6" w:rsidRPr="00F76A5B" w:rsidRDefault="00AF44E6" w:rsidP="00AF44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оценки производственной практики является оценка: </w:t>
      </w:r>
    </w:p>
    <w:p w:rsidR="00AF44E6" w:rsidRPr="00F76A5B" w:rsidRDefault="00AF44E6" w:rsidP="00AF44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профессиональных и общих компетенций;</w:t>
      </w:r>
    </w:p>
    <w:p w:rsidR="00AF44E6" w:rsidRPr="00F76A5B" w:rsidRDefault="00AF44E6" w:rsidP="00AF44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практического опыта и умений.</w:t>
      </w:r>
    </w:p>
    <w:p w:rsidR="00857679" w:rsidRPr="00F76A5B" w:rsidRDefault="00AF44E6" w:rsidP="00AF44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Дифференцированный зачет по производственной практике выставляется на основании данных аттестационного листа с указанием видов работ, выполненных обучающимся во время практики, их объема, качества выполнения в соответствии с технологией и  требованиями организации, в которой проходила практика. </w:t>
      </w:r>
    </w:p>
    <w:p w:rsidR="00F55BD0" w:rsidRPr="00F76A5B" w:rsidRDefault="00F55BD0" w:rsidP="00FD21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AF44E6" w:rsidRPr="00F76A5B" w:rsidRDefault="00AF44E6" w:rsidP="00AF44E6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Виды работ:</w:t>
      </w:r>
    </w:p>
    <w:p w:rsidR="00DB695A" w:rsidRPr="00F76A5B" w:rsidRDefault="00DB695A" w:rsidP="00DB695A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</w:r>
    </w:p>
    <w:p w:rsidR="00DB695A" w:rsidRPr="00F76A5B" w:rsidRDefault="00DB695A" w:rsidP="00DB695A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заявок на сырье, продукты, материалы, проверка по накладной соответствия заявке.</w:t>
      </w:r>
    </w:p>
    <w:p w:rsidR="00DB695A" w:rsidRPr="00F76A5B" w:rsidRDefault="00DB695A" w:rsidP="00DB695A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рабочих мест, уборка рабочих ме</w:t>
      </w:r>
      <w:proofErr w:type="gramStart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 в пр</w:t>
      </w:r>
      <w:proofErr w:type="gramEnd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оцессе приготовления с учетом инструкций и регламентов, стандартов чистоты</w:t>
      </w:r>
    </w:p>
    <w:p w:rsidR="00DB695A" w:rsidRPr="00F76A5B" w:rsidRDefault="00DB695A" w:rsidP="00DB695A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Обработка различными способами редких и экзотических видов овощей, грибов, рыбы и нерыбного водного сырья, мяса, мясных продуктов, птицы, дичи в соответствии  заказа.</w:t>
      </w:r>
    </w:p>
    <w:p w:rsidR="00DB695A" w:rsidRPr="00F76A5B" w:rsidRDefault="00DB695A" w:rsidP="00DB695A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Формовка, приготовление различными методами отдельных компонентов и полуфабрикатов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блюд, кулинарных изделий</w:t>
      </w: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сложного ассортимента, в том числе из редкого и экзотического сырья. </w:t>
      </w:r>
    </w:p>
    <w:p w:rsidR="00DB695A" w:rsidRPr="00F76A5B" w:rsidRDefault="00DB695A" w:rsidP="00DB695A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Подготовка к хранению (</w:t>
      </w:r>
      <w:proofErr w:type="spellStart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вакуумрование</w:t>
      </w:r>
      <w:proofErr w:type="spellEnd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охлаждение, замораживание), </w:t>
      </w:r>
      <w:proofErr w:type="spellStart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порционирование</w:t>
      </w:r>
      <w:proofErr w:type="spellEnd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(комплектование), упаковка для отпуска на вынос, транспортирования.</w:t>
      </w:r>
    </w:p>
    <w:p w:rsidR="00DB695A" w:rsidRPr="00F76A5B" w:rsidRDefault="00DB695A" w:rsidP="00DB695A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хранения обработанного сырья, полуфабрикатов из рыбы, нерыбного водного сырья, мяса, мясных продуктов, домашней птицы,  дичи, кролика с учетом требований по безопасности обработанного сырья и готовой продукции</w:t>
      </w:r>
    </w:p>
    <w:p w:rsidR="00DB695A" w:rsidRPr="00F76A5B" w:rsidRDefault="00DB695A" w:rsidP="00DB695A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Самооценка качества выполнения задания (заказа), безопасности оказываемой услуги питания (соблюдения норм закладки, санитарно-гигиенических требований, точности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порционирования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т.д.).</w:t>
      </w:r>
    </w:p>
    <w:p w:rsidR="00A73855" w:rsidRPr="00F76A5B" w:rsidRDefault="00DB695A" w:rsidP="00DB69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9.Консультирование потребителей, оказание им помощи в выборе полуфабрикатов для блюд, кулинарных изделий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на вынос</w:t>
      </w:r>
    </w:p>
    <w:p w:rsidR="00D13A04" w:rsidRPr="00F76A5B" w:rsidRDefault="00D13A04" w:rsidP="00D13A0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4.1.4. Задания по курсовому проектированию</w:t>
      </w:r>
    </w:p>
    <w:p w:rsidR="00D13A04" w:rsidRPr="00F76A5B" w:rsidRDefault="00D13A04" w:rsidP="00D13A04">
      <w:pPr>
        <w:spacing w:after="0" w:line="360" w:lineRule="auto"/>
        <w:ind w:left="90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Курсовой проект не предусмотрен</w:t>
      </w:r>
    </w:p>
    <w:p w:rsidR="00D13A04" w:rsidRPr="00F76A5B" w:rsidRDefault="00D13A04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3A04" w:rsidRPr="00F76A5B" w:rsidRDefault="00D13A04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3A04" w:rsidRPr="00F76A5B" w:rsidRDefault="00D13A04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3A04" w:rsidRPr="00F76A5B" w:rsidRDefault="00D13A04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3A04" w:rsidRPr="00F76A5B" w:rsidRDefault="00D13A04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009" w:rsidRPr="00F76A5B" w:rsidRDefault="00997009" w:rsidP="00FD21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Промежуточная аттестация</w:t>
      </w:r>
    </w:p>
    <w:p w:rsidR="00920922" w:rsidRPr="00F76A5B" w:rsidRDefault="00920922" w:rsidP="00FD21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0922" w:rsidRPr="00F76A5B" w:rsidRDefault="00920922" w:rsidP="0092092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Промежуточная аттестация обучающихся </w:t>
      </w: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междисциплинарному курсу01.01 </w:t>
      </w:r>
      <w:r w:rsidRPr="00F76A5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дифференцированный зачет, по МДК 01.02 экзамен в виде ответов на вопросы экзаменационных билетов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,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решение задач.</w:t>
      </w:r>
    </w:p>
    <w:p w:rsidR="00920922" w:rsidRPr="00F76A5B" w:rsidRDefault="00920922" w:rsidP="0092092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Контрольно-оценочные материалы по итоговой оценке МДК</w:t>
      </w:r>
    </w:p>
    <w:p w:rsidR="00920922" w:rsidRPr="00F76A5B" w:rsidRDefault="00920922" w:rsidP="00920922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на дифференцированный зачет по МДК 01.01</w:t>
      </w:r>
    </w:p>
    <w:p w:rsidR="00DB695A" w:rsidRPr="00F76A5B" w:rsidRDefault="00292228" w:rsidP="00DB695A">
      <w:pPr>
        <w:spacing w:after="0" w:line="322" w:lineRule="exact"/>
        <w:ind w:left="120" w:right="94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Инструкция по проведению промежуточной аттестации по МДК01.01: </w:t>
      </w:r>
      <w:r w:rsidRPr="00F76A5B">
        <w:rPr>
          <w:rFonts w:ascii="Times New Roman" w:eastAsia="Arial Unicode MS" w:hAnsi="Times New Roman" w:cs="Times New Roman"/>
          <w:b/>
          <w:bCs/>
          <w:sz w:val="24"/>
          <w:szCs w:val="24"/>
          <w:u w:val="single"/>
          <w:lang w:eastAsia="ru-RU"/>
        </w:rPr>
        <w:t xml:space="preserve">МДК.01.01. </w:t>
      </w:r>
      <w:r w:rsidR="00DB695A" w:rsidRPr="00F76A5B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>Организация процессов приготовления, подготовки к реализации кулинарных полуфабрикатов изделий и закусок</w:t>
      </w:r>
      <w:proofErr w:type="gramStart"/>
      <w:r w:rsidR="00DB695A" w:rsidRPr="00F76A5B">
        <w:rPr>
          <w:rFonts w:ascii="Times New Roman" w:eastAsia="Arial Unicode MS" w:hAnsi="Times New Roman" w:cs="Times New Roman"/>
          <w:b/>
          <w:sz w:val="24"/>
          <w:szCs w:val="24"/>
          <w:u w:val="single"/>
          <w:lang w:eastAsia="ru-RU"/>
        </w:rPr>
        <w:t xml:space="preserve"> .</w:t>
      </w:r>
      <w:proofErr w:type="gramEnd"/>
    </w:p>
    <w:p w:rsidR="00292228" w:rsidRPr="00F76A5B" w:rsidRDefault="00292228" w:rsidP="00DB695A">
      <w:pPr>
        <w:spacing w:after="0" w:line="322" w:lineRule="exact"/>
        <w:ind w:left="120" w:right="94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Тестовое задание выполнено в двух вариантах. Каждый вариант содержит </w:t>
      </w:r>
      <w:r w:rsidR="008C1353"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10 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вопросов и 3-4 варианта ответа. Каждый правильный ответ оценивается в 1 балл. Максимальное количество баллов - 10. Практическая часть зачета имеет форму ситуационной задачи на расчет сырья. Для выполнения данного задания необходимы данные из сборника рецептур. </w:t>
      </w:r>
      <w:r w:rsidRPr="00F76A5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Критерии оценивания</w:t>
      </w:r>
    </w:p>
    <w:p w:rsidR="00292228" w:rsidRPr="00F76A5B" w:rsidRDefault="00292228" w:rsidP="00292228">
      <w:pPr>
        <w:spacing w:after="0" w:line="322" w:lineRule="exact"/>
        <w:ind w:left="120" w:right="4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Оценка «5»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1 задание - 95- 100% правильных ответов и 2 задание выполнено верно</w:t>
      </w:r>
    </w:p>
    <w:p w:rsidR="00292228" w:rsidRPr="00F76A5B" w:rsidRDefault="00292228" w:rsidP="00292228">
      <w:pPr>
        <w:spacing w:after="0" w:line="322" w:lineRule="exact"/>
        <w:ind w:left="120" w:right="4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Оценка «4»: 1 задание - 94- 70% правильных ответов и 2 задание выполнено с небольшим отклонением</w:t>
      </w:r>
    </w:p>
    <w:p w:rsidR="00292228" w:rsidRPr="00F76A5B" w:rsidRDefault="00292228" w:rsidP="00292228">
      <w:pPr>
        <w:spacing w:after="0" w:line="322" w:lineRule="exact"/>
        <w:ind w:left="120" w:right="4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Оценка «3»: 1 задание - 69- 50% правильных ответов и 2 задание не выполнено или выполнено с ошибкой</w:t>
      </w:r>
    </w:p>
    <w:p w:rsidR="00292228" w:rsidRPr="00F76A5B" w:rsidRDefault="00292228" w:rsidP="00292228">
      <w:pPr>
        <w:spacing w:after="0" w:line="322" w:lineRule="exact"/>
        <w:ind w:left="1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Оценка «2» 1 задание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49% и менее правильных ответов, задание 2 не</w:t>
      </w:r>
    </w:p>
    <w:p w:rsidR="00292228" w:rsidRPr="00F76A5B" w:rsidRDefault="00292228" w:rsidP="00292228">
      <w:pPr>
        <w:spacing w:after="0" w:line="322" w:lineRule="exact"/>
        <w:ind w:left="1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выполнено</w:t>
      </w:r>
    </w:p>
    <w:p w:rsidR="00292228" w:rsidRPr="00F76A5B" w:rsidRDefault="00292228" w:rsidP="00292228">
      <w:pPr>
        <w:spacing w:after="0" w:line="322" w:lineRule="exact"/>
        <w:ind w:left="1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Правильные ответы:</w:t>
      </w:r>
    </w:p>
    <w:p w:rsidR="00292228" w:rsidRPr="00F76A5B" w:rsidRDefault="00292228" w:rsidP="00292228">
      <w:pPr>
        <w:tabs>
          <w:tab w:val="left" w:leader="underscore" w:pos="9715"/>
        </w:tabs>
        <w:spacing w:after="0" w:line="322" w:lineRule="exact"/>
        <w:ind w:left="1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1 вариант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8"/>
        <w:gridCol w:w="1358"/>
        <w:gridCol w:w="1416"/>
        <w:gridCol w:w="946"/>
        <w:gridCol w:w="926"/>
        <w:gridCol w:w="792"/>
        <w:gridCol w:w="754"/>
        <w:gridCol w:w="758"/>
        <w:gridCol w:w="754"/>
        <w:gridCol w:w="806"/>
      </w:tblGrid>
      <w:tr w:rsidR="00292228" w:rsidRPr="00F76A5B" w:rsidTr="00C85D62">
        <w:trPr>
          <w:trHeight w:val="336"/>
          <w:jc w:val="center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2228" w:rsidRPr="00F76A5B" w:rsidTr="00C85D62">
        <w:trPr>
          <w:trHeight w:val="331"/>
          <w:jc w:val="center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292228" w:rsidRPr="00F76A5B" w:rsidTr="00C85D62">
        <w:trPr>
          <w:trHeight w:val="331"/>
          <w:jc w:val="center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38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</w:tr>
      <w:tr w:rsidR="00292228" w:rsidRPr="00F76A5B" w:rsidTr="00C85D62">
        <w:trPr>
          <w:trHeight w:val="346"/>
          <w:jc w:val="center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386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</w:tr>
    </w:tbl>
    <w:p w:rsidR="00292228" w:rsidRPr="00F76A5B" w:rsidRDefault="00292228" w:rsidP="00292228">
      <w:pPr>
        <w:spacing w:after="0" w:line="240" w:lineRule="auto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292228" w:rsidRPr="00F76A5B" w:rsidRDefault="00292228" w:rsidP="00292228">
      <w:pPr>
        <w:spacing w:after="0" w:line="30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292228" w:rsidRPr="00F76A5B" w:rsidRDefault="00292228" w:rsidP="00292228">
      <w:pPr>
        <w:framePr w:wrap="notBeside" w:vAnchor="text" w:hAnchor="text" w:xAlign="center" w:y="1"/>
        <w:spacing w:after="0" w:line="270" w:lineRule="exact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2 вариант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8"/>
        <w:gridCol w:w="1382"/>
        <w:gridCol w:w="1349"/>
        <w:gridCol w:w="1397"/>
        <w:gridCol w:w="1330"/>
        <w:gridCol w:w="600"/>
        <w:gridCol w:w="581"/>
        <w:gridCol w:w="581"/>
        <w:gridCol w:w="581"/>
        <w:gridCol w:w="658"/>
      </w:tblGrid>
      <w:tr w:rsidR="00292228" w:rsidRPr="00F76A5B" w:rsidTr="00C85D62">
        <w:trPr>
          <w:trHeight w:val="33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2228" w:rsidRPr="00F76A5B" w:rsidTr="00C85D62">
        <w:trPr>
          <w:trHeight w:val="331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292228" w:rsidRPr="00F76A5B" w:rsidTr="00C85D62">
        <w:trPr>
          <w:trHeight w:val="331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300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</w:tr>
      <w:tr w:rsidR="00292228" w:rsidRPr="00F76A5B" w:rsidTr="00C85D62">
        <w:trPr>
          <w:trHeight w:val="34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300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</w:tr>
    </w:tbl>
    <w:p w:rsidR="00292228" w:rsidRPr="00F76A5B" w:rsidRDefault="00292228" w:rsidP="00292228">
      <w:pPr>
        <w:keepNext/>
        <w:keepLines/>
        <w:spacing w:after="0" w:line="322" w:lineRule="exact"/>
        <w:ind w:right="300"/>
        <w:outlineLvl w:val="1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bookmarkStart w:id="1" w:name="bookmark23"/>
      <w:r w:rsidRPr="00F76A5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Задания для промежуточной аттестации по МДК 01.01 «Организация приготовления, подготовка к реализации и хранения кулинарных полуфабрикатов»</w:t>
      </w:r>
      <w:bookmarkEnd w:id="1"/>
    </w:p>
    <w:p w:rsidR="00292228" w:rsidRPr="00F76A5B" w:rsidRDefault="00292228" w:rsidP="00C85D62">
      <w:pPr>
        <w:spacing w:after="0" w:line="322" w:lineRule="exact"/>
        <w:ind w:right="-282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1 вариант Задание 1</w:t>
      </w:r>
    </w:p>
    <w:p w:rsidR="00292228" w:rsidRPr="00F76A5B" w:rsidRDefault="00292228" w:rsidP="00292228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Выберете правильный ответ</w:t>
      </w:r>
    </w:p>
    <w:p w:rsidR="00292228" w:rsidRPr="00F76A5B" w:rsidRDefault="00292228" w:rsidP="00810665">
      <w:pPr>
        <w:numPr>
          <w:ilvl w:val="1"/>
          <w:numId w:val="30"/>
        </w:numPr>
        <w:tabs>
          <w:tab w:val="left" w:pos="265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lastRenderedPageBreak/>
        <w:t>Немеханическое оборудование это</w:t>
      </w:r>
    </w:p>
    <w:p w:rsidR="00292228" w:rsidRPr="00F76A5B" w:rsidRDefault="00292228" w:rsidP="00810665">
      <w:pPr>
        <w:numPr>
          <w:ilvl w:val="2"/>
          <w:numId w:val="30"/>
        </w:numPr>
        <w:tabs>
          <w:tab w:val="left" w:pos="390"/>
        </w:tabs>
        <w:spacing w:after="0" w:line="322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разделочные доски Б) моечная ванна</w:t>
      </w:r>
    </w:p>
    <w:p w:rsidR="00292228" w:rsidRPr="00F76A5B" w:rsidRDefault="00292228" w:rsidP="00810665">
      <w:pPr>
        <w:numPr>
          <w:ilvl w:val="2"/>
          <w:numId w:val="30"/>
        </w:numPr>
        <w:tabs>
          <w:tab w:val="left" w:pos="375"/>
        </w:tabs>
        <w:spacing w:after="0" w:line="322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ножи поварские Г) котлы </w:t>
      </w:r>
      <w:proofErr w:type="spell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наплитные</w:t>
      </w:r>
      <w:proofErr w:type="spellEnd"/>
    </w:p>
    <w:p w:rsidR="00292228" w:rsidRPr="00F76A5B" w:rsidRDefault="00292228" w:rsidP="00810665">
      <w:pPr>
        <w:numPr>
          <w:ilvl w:val="1"/>
          <w:numId w:val="30"/>
        </w:numPr>
        <w:tabs>
          <w:tab w:val="left" w:pos="298"/>
        </w:tabs>
        <w:spacing w:after="0" w:line="322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обеспечения свободного доступа к оборудованию предусматривают проходы к нему</w:t>
      </w:r>
    </w:p>
    <w:p w:rsidR="00292228" w:rsidRPr="00F76A5B" w:rsidRDefault="00292228" w:rsidP="00292228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А) 50см б)1м в) 1,2-1,5м</w:t>
      </w:r>
    </w:p>
    <w:p w:rsidR="00292228" w:rsidRPr="00F76A5B" w:rsidRDefault="00292228" w:rsidP="00810665">
      <w:pPr>
        <w:numPr>
          <w:ilvl w:val="1"/>
          <w:numId w:val="30"/>
        </w:numPr>
        <w:tabs>
          <w:tab w:val="left" w:pos="289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К какому типу цехов относится мясной цех</w:t>
      </w:r>
    </w:p>
    <w:p w:rsidR="00292228" w:rsidRPr="00F76A5B" w:rsidRDefault="00292228" w:rsidP="00292228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А) заготовочный б) </w:t>
      </w:r>
      <w:proofErr w:type="spell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доготовочный</w:t>
      </w:r>
      <w:proofErr w:type="spell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в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)с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пециализированный</w:t>
      </w:r>
    </w:p>
    <w:p w:rsidR="00292228" w:rsidRPr="00F76A5B" w:rsidRDefault="00292228" w:rsidP="00810665">
      <w:pPr>
        <w:numPr>
          <w:ilvl w:val="1"/>
          <w:numId w:val="30"/>
        </w:numPr>
        <w:tabs>
          <w:tab w:val="left" w:pos="298"/>
        </w:tabs>
        <w:spacing w:after="0" w:line="322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Назовите 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оборудование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используемое для механической обработки овощей А) универсальный привод б) </w:t>
      </w:r>
      <w:proofErr w:type="spell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коренчатый</w:t>
      </w:r>
      <w:proofErr w:type="spell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нож в) МОК - 125 г) ручная овощечистка</w:t>
      </w:r>
    </w:p>
    <w:p w:rsidR="00292228" w:rsidRPr="00F76A5B" w:rsidRDefault="00292228" w:rsidP="00810665">
      <w:pPr>
        <w:numPr>
          <w:ilvl w:val="1"/>
          <w:numId w:val="30"/>
        </w:numPr>
        <w:tabs>
          <w:tab w:val="left" w:pos="284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Что обозначает маркировка оборудования МОК</w:t>
      </w:r>
    </w:p>
    <w:p w:rsidR="00292228" w:rsidRPr="00F76A5B" w:rsidRDefault="00292228" w:rsidP="00292228">
      <w:pPr>
        <w:tabs>
          <w:tab w:val="left" w:leader="underscore" w:pos="9236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125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92228" w:rsidRPr="00F76A5B" w:rsidRDefault="00292228" w:rsidP="00810665">
      <w:pPr>
        <w:numPr>
          <w:ilvl w:val="1"/>
          <w:numId w:val="30"/>
        </w:numPr>
        <w:tabs>
          <w:tab w:val="left" w:pos="298"/>
        </w:tabs>
        <w:spacing w:after="0" w:line="322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Укажите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в каком цеху устанавливается оборудование МИМ 200 , и для какой цели</w:t>
      </w:r>
    </w:p>
    <w:p w:rsidR="00292228" w:rsidRPr="00F76A5B" w:rsidRDefault="00292228" w:rsidP="00292228">
      <w:pPr>
        <w:tabs>
          <w:tab w:val="left" w:leader="underscore" w:pos="9562"/>
        </w:tabs>
        <w:spacing w:after="281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предназначается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92228" w:rsidRPr="00F76A5B" w:rsidRDefault="00292228" w:rsidP="00292228">
      <w:pPr>
        <w:spacing w:after="610" w:line="270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7. Назовите правила санитарной обработки производственных столов</w:t>
      </w:r>
    </w:p>
    <w:p w:rsidR="00292228" w:rsidRPr="00F76A5B" w:rsidRDefault="00292228" w:rsidP="00810665">
      <w:pPr>
        <w:numPr>
          <w:ilvl w:val="0"/>
          <w:numId w:val="31"/>
        </w:numPr>
        <w:tabs>
          <w:tab w:val="left" w:pos="303"/>
        </w:tabs>
        <w:spacing w:after="0" w:line="317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обработки рыбы используется пластиковая разделочная доска А) красная б) синяя в) зеленая г) желтая</w:t>
      </w:r>
    </w:p>
    <w:p w:rsidR="00292228" w:rsidRPr="00F76A5B" w:rsidRDefault="00292228" w:rsidP="00810665">
      <w:pPr>
        <w:numPr>
          <w:ilvl w:val="0"/>
          <w:numId w:val="31"/>
        </w:numPr>
        <w:tabs>
          <w:tab w:val="left" w:pos="375"/>
        </w:tabs>
        <w:spacing w:after="0" w:line="317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какой цели используют небольшой нож с острым и коротким лезвием А) Для ручной очистки овощей Б) для отрезания плавников рыбы в) для снятия филе г) для любых целей</w:t>
      </w:r>
    </w:p>
    <w:p w:rsidR="00292228" w:rsidRPr="00F76A5B" w:rsidRDefault="00292228" w:rsidP="00810665">
      <w:pPr>
        <w:numPr>
          <w:ilvl w:val="0"/>
          <w:numId w:val="31"/>
        </w:numPr>
        <w:tabs>
          <w:tab w:val="left" w:pos="404"/>
        </w:tabs>
        <w:spacing w:after="0" w:line="317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Производственная ванна для обработки яиц</w:t>
      </w:r>
    </w:p>
    <w:p w:rsidR="00292228" w:rsidRPr="00F76A5B" w:rsidRDefault="00292228" w:rsidP="00292228">
      <w:pPr>
        <w:spacing w:after="0" w:line="317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А) одногнездная Б) </w:t>
      </w:r>
      <w:proofErr w:type="spell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двухгнездная</w:t>
      </w:r>
      <w:proofErr w:type="spell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в) </w:t>
      </w:r>
      <w:proofErr w:type="spell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трехгнездная</w:t>
      </w:r>
      <w:proofErr w:type="spell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г) </w:t>
      </w:r>
      <w:proofErr w:type="spell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четырехгнездная</w:t>
      </w:r>
      <w:proofErr w:type="spellEnd"/>
    </w:p>
    <w:p w:rsidR="00292228" w:rsidRPr="00F76A5B" w:rsidRDefault="00292228" w:rsidP="00292228">
      <w:pPr>
        <w:spacing w:after="0" w:line="317" w:lineRule="exact"/>
        <w:ind w:right="4400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Задание 2</w:t>
      </w:r>
    </w:p>
    <w:p w:rsidR="00292228" w:rsidRPr="00F76A5B" w:rsidRDefault="00292228" w:rsidP="00292228">
      <w:pPr>
        <w:spacing w:after="0" w:line="317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Сколько очищенной свеклы получится из 150 кг свеклы весом брутто в декабре?</w:t>
      </w:r>
    </w:p>
    <w:p w:rsidR="00292228" w:rsidRPr="00F76A5B" w:rsidRDefault="00292228" w:rsidP="00C85D62">
      <w:pPr>
        <w:spacing w:after="240" w:line="326" w:lineRule="exact"/>
        <w:ind w:right="2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2 вариант Задание 1</w:t>
      </w:r>
    </w:p>
    <w:p w:rsidR="00292228" w:rsidRPr="00F76A5B" w:rsidRDefault="00292228" w:rsidP="00292228">
      <w:pPr>
        <w:spacing w:after="0" w:line="326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Выберете правильный ответ 1. Механическое оборудование это</w:t>
      </w:r>
    </w:p>
    <w:p w:rsidR="00292228" w:rsidRPr="00F76A5B" w:rsidRDefault="00292228" w:rsidP="00810665">
      <w:pPr>
        <w:numPr>
          <w:ilvl w:val="1"/>
          <w:numId w:val="31"/>
        </w:numPr>
        <w:tabs>
          <w:tab w:val="left" w:pos="1911"/>
        </w:tabs>
        <w:spacing w:after="0" w:line="322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холодильная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камера Б) моечная ванна</w:t>
      </w:r>
    </w:p>
    <w:p w:rsidR="00292228" w:rsidRPr="00F76A5B" w:rsidRDefault="00292228" w:rsidP="00810665">
      <w:pPr>
        <w:numPr>
          <w:ilvl w:val="1"/>
          <w:numId w:val="31"/>
        </w:numPr>
        <w:tabs>
          <w:tab w:val="left" w:pos="375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мясорубка</w:t>
      </w:r>
    </w:p>
    <w:p w:rsidR="00292228" w:rsidRPr="00F76A5B" w:rsidRDefault="00292228" w:rsidP="00292228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Г) котлы </w:t>
      </w:r>
      <w:proofErr w:type="spell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наплитные</w:t>
      </w:r>
      <w:proofErr w:type="spellEnd"/>
    </w:p>
    <w:p w:rsidR="00292228" w:rsidRPr="00F76A5B" w:rsidRDefault="00292228" w:rsidP="00810665">
      <w:pPr>
        <w:numPr>
          <w:ilvl w:val="2"/>
          <w:numId w:val="31"/>
        </w:numPr>
        <w:tabs>
          <w:tab w:val="left" w:pos="1796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Применение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оборудования должно способствовать:</w:t>
      </w:r>
    </w:p>
    <w:p w:rsidR="00292228" w:rsidRPr="00F76A5B" w:rsidRDefault="00292228" w:rsidP="00292228">
      <w:pPr>
        <w:spacing w:after="0" w:line="322" w:lineRule="exact"/>
        <w:ind w:left="20" w:right="3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А) облегчению труда б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)у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величению производительности в) любые из перечисленных</w:t>
      </w:r>
    </w:p>
    <w:p w:rsidR="00292228" w:rsidRPr="00F76A5B" w:rsidRDefault="00292228" w:rsidP="00810665">
      <w:pPr>
        <w:numPr>
          <w:ilvl w:val="2"/>
          <w:numId w:val="31"/>
        </w:numPr>
        <w:tabs>
          <w:tab w:val="left" w:pos="1450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Выберете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оборудование не входящее в состав овощного цеха</w:t>
      </w:r>
    </w:p>
    <w:p w:rsidR="00292228" w:rsidRPr="00F76A5B" w:rsidRDefault="00292228" w:rsidP="00810665">
      <w:pPr>
        <w:numPr>
          <w:ilvl w:val="3"/>
          <w:numId w:val="31"/>
        </w:numPr>
        <w:tabs>
          <w:tab w:val="left" w:pos="385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МОК 125 б) овощерезательная машина</w:t>
      </w:r>
    </w:p>
    <w:p w:rsidR="00292228" w:rsidRPr="00F76A5B" w:rsidRDefault="00292228" w:rsidP="00810665">
      <w:pPr>
        <w:numPr>
          <w:ilvl w:val="3"/>
          <w:numId w:val="31"/>
        </w:numPr>
        <w:tabs>
          <w:tab w:val="left" w:pos="370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универсальный привод г) протирочный механизм</w:t>
      </w:r>
    </w:p>
    <w:p w:rsidR="00292228" w:rsidRPr="00F76A5B" w:rsidRDefault="00292228" w:rsidP="00810665">
      <w:pPr>
        <w:numPr>
          <w:ilvl w:val="2"/>
          <w:numId w:val="31"/>
        </w:numPr>
        <w:tabs>
          <w:tab w:val="left" w:pos="298"/>
        </w:tabs>
        <w:spacing w:after="0" w:line="322" w:lineRule="exact"/>
        <w:ind w:left="20" w:right="3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Назовите оборудование, используемое для механической обработки овощей А) универсальный привод б) </w:t>
      </w:r>
      <w:proofErr w:type="spell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коренчатый</w:t>
      </w:r>
      <w:proofErr w:type="spell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нож в) МОК - 125 г) ручная овощечистка</w:t>
      </w:r>
    </w:p>
    <w:p w:rsidR="00292228" w:rsidRPr="00F76A5B" w:rsidRDefault="00292228" w:rsidP="00810665">
      <w:pPr>
        <w:numPr>
          <w:ilvl w:val="2"/>
          <w:numId w:val="31"/>
        </w:numPr>
        <w:tabs>
          <w:tab w:val="left" w:pos="284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Что обозначает маркировка оборудования МОК</w:t>
      </w:r>
    </w:p>
    <w:p w:rsidR="00292228" w:rsidRPr="00F76A5B" w:rsidRDefault="00292228" w:rsidP="00292228">
      <w:pPr>
        <w:tabs>
          <w:tab w:val="left" w:leader="underscore" w:pos="8982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200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92228" w:rsidRPr="00F76A5B" w:rsidRDefault="00292228" w:rsidP="00810665">
      <w:pPr>
        <w:numPr>
          <w:ilvl w:val="2"/>
          <w:numId w:val="31"/>
        </w:numPr>
        <w:tabs>
          <w:tab w:val="left" w:pos="298"/>
        </w:tabs>
        <w:spacing w:after="0" w:line="322" w:lineRule="exact"/>
        <w:ind w:left="20" w:right="3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Укажите, в каком цеху устанавливается оборудование МИМ 100 , и для какой цели</w:t>
      </w:r>
    </w:p>
    <w:p w:rsidR="00292228" w:rsidRPr="00F76A5B" w:rsidRDefault="00292228" w:rsidP="00292228">
      <w:pPr>
        <w:tabs>
          <w:tab w:val="left" w:leader="underscore" w:pos="9562"/>
        </w:tabs>
        <w:spacing w:after="30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предназначается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92228" w:rsidRPr="00F76A5B" w:rsidRDefault="00292228" w:rsidP="00292228">
      <w:pPr>
        <w:tabs>
          <w:tab w:val="left" w:leader="underscore" w:pos="6889"/>
        </w:tabs>
        <w:spacing w:after="300" w:line="322" w:lineRule="exact"/>
        <w:ind w:left="20" w:right="3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7. Назовите правила санитарной обработки разрубочного стула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92228" w:rsidRPr="00F76A5B" w:rsidRDefault="00292228" w:rsidP="00810665">
      <w:pPr>
        <w:numPr>
          <w:ilvl w:val="0"/>
          <w:numId w:val="32"/>
        </w:numPr>
        <w:tabs>
          <w:tab w:val="left" w:pos="303"/>
        </w:tabs>
        <w:spacing w:after="0" w:line="322" w:lineRule="exact"/>
        <w:ind w:left="20" w:right="3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lastRenderedPageBreak/>
        <w:t>Для обработки овощей используется пластиковая разделочная доска А) красная б) синяя в) зеленая г) желтая</w:t>
      </w:r>
    </w:p>
    <w:p w:rsidR="00292228" w:rsidRPr="00F76A5B" w:rsidRDefault="00292228" w:rsidP="00810665">
      <w:pPr>
        <w:numPr>
          <w:ilvl w:val="0"/>
          <w:numId w:val="32"/>
        </w:numPr>
        <w:tabs>
          <w:tab w:val="left" w:pos="303"/>
        </w:tabs>
        <w:spacing w:after="0" w:line="322" w:lineRule="exact"/>
        <w:ind w:left="20" w:right="3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Для какой цели используют небольшой нож 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-к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рюк с острым и коротким лезвием</w:t>
      </w:r>
    </w:p>
    <w:p w:rsidR="00292228" w:rsidRPr="00F76A5B" w:rsidRDefault="00292228" w:rsidP="00292228">
      <w:pPr>
        <w:spacing w:after="0" w:line="322" w:lineRule="exact"/>
        <w:ind w:left="20" w:right="3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А) Для ручной очистки овощей Б) для фигурной нарезки овощей в) для снятия филе г) для любых целей</w:t>
      </w:r>
    </w:p>
    <w:p w:rsidR="00292228" w:rsidRPr="00F76A5B" w:rsidRDefault="00292228" w:rsidP="00810665">
      <w:pPr>
        <w:numPr>
          <w:ilvl w:val="0"/>
          <w:numId w:val="32"/>
        </w:numPr>
        <w:tabs>
          <w:tab w:val="left" w:pos="404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Поварским </w:t>
      </w:r>
      <w:proofErr w:type="spell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инструменотом</w:t>
      </w:r>
      <w:proofErr w:type="spell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является</w:t>
      </w:r>
    </w:p>
    <w:p w:rsidR="00292228" w:rsidRPr="00F76A5B" w:rsidRDefault="00292228" w:rsidP="00292228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А</w:t>
      </w:r>
      <w:proofErr w:type="gramStart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)р</w:t>
      </w:r>
      <w:proofErr w:type="gramEnd"/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азделочная доска Б) поварская игла в) стеллажи г) табуреты</w:t>
      </w:r>
    </w:p>
    <w:p w:rsidR="00292228" w:rsidRPr="00F76A5B" w:rsidRDefault="00292228" w:rsidP="00292228">
      <w:pPr>
        <w:spacing w:after="296" w:line="322" w:lineRule="exact"/>
        <w:ind w:left="424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Задание 2</w:t>
      </w:r>
    </w:p>
    <w:p w:rsidR="00292228" w:rsidRPr="00F76A5B" w:rsidRDefault="00292228" w:rsidP="00292228">
      <w:pPr>
        <w:spacing w:after="0" w:line="326" w:lineRule="exact"/>
        <w:ind w:left="20" w:right="3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Сколько очищенного картофеля получится из 280 кг картофеля весом брутто в декабре?</w:t>
      </w:r>
    </w:p>
    <w:p w:rsidR="00292228" w:rsidRPr="00F76A5B" w:rsidRDefault="00292228" w:rsidP="00920922">
      <w:pPr>
        <w:spacing w:after="0" w:line="36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0922" w:rsidRPr="00F76A5B" w:rsidRDefault="00920922" w:rsidP="00DB695A">
      <w:pPr>
        <w:spacing w:after="0" w:line="240" w:lineRule="auto"/>
        <w:ind w:right="-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Экзаменационные материалы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для проведения теоретического экзамена по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МДК 01.02 </w:t>
      </w:r>
      <w:r w:rsidR="00DB695A" w:rsidRPr="00F76A5B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 xml:space="preserve">Процессы </w:t>
      </w:r>
      <w:r w:rsidR="00DB695A" w:rsidRPr="00F76A5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приготовления, подготовки к реализации кулинарных полуфабрикатов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представлены в виде теоретических вопросов и практических заданий: </w:t>
      </w:r>
    </w:p>
    <w:p w:rsidR="00920922" w:rsidRPr="00F76A5B" w:rsidRDefault="00920922" w:rsidP="009209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Организация рабочего места, оборудование и инвентарь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приготовления полуфабрикатов из мяса, рубленой, котлетной массы.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 Приготовление полуфабрикатов из филе птицы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Задача: Масса разделанной говядины 180 кг. Сколько было израсходовано говядины массой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py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ттo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норма отходов составляет 26%?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2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Химический состав мяса, основные ткани мяса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Последовательность технологических операций при приготовлении полуфабрикатов из рыбы для варки и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припускания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массу обработанного сердца, если поступило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сердце, охлажденное в количестве 25 кг.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3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Организация работы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птицегольевого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цеха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Последовательность технологических операций при приготовлении полуфабрикатов из рыбы для жарки основным способом.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массу нетто неразделанной миноги при разделке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филе с кожей и реберными костями, если масса брутто 12,55 кг.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4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Организации рабочего места, оборудование и инвентарь для приготовления мелкокусковых полуфабрикатов из мяса.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Разделка рыбы на филе (пластование).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количество неразделанного карпа для получения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 кг обработанной рыбы.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5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Обработка десертных овощей.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Последовательность технологических операций при приготовлении полуфабрикатов из рыбы для жарки во фритюре.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массу нетто моркови, если масса брутто 17,25 кг,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известно, что количество отходов при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механической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кулинарной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обработке составляет 25 %.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6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Подбор пряностей и приправ при приготовлении полуфабрикатов из мяса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Оттаивание мороженой рыбы.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Сколько потребуется мясной свинины для приготовления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40 порций шашлыка, если на 1 порцию необходимо взять 147 г массой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нетто корейки и тазобедренной части?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7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Рецептура. Последовательность технологических операций при приготовлении полуфабрикатов из мясной рубленой массы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Требования к качеству полуфабрикатов из птицы, сроки хранения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Задача: Определите массу нетто горбуши потрошеной с головой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разделке на филе с кожей и реберными костями, если масса брутто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рыбы 0,65 кг.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8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1.Последовательность технологических операций при обработке, хранение полуфабрикатов.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2.Последовательность технологических операций при приготовлении крупнокусковых полуфабрикатов из говядины, кулинарное использование.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3.Задача: Отходы при обработке лука составили 48 кг, или 16% от массы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обработанного лука. Определите, сколько было обработано лука.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9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1.Требования к качеству полуфабрикатов из рыбы. Санитарные требования к процессу приготовления полуфабрикатов и их хранения.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2.Полуфабрикаты из птицы и дичи: целые тушки, порционные, мелкокусковые, рубленые. 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3.Задача: Для приготовления 50 порций шпигованного мяса необходимо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взять 15,9 кг лопаточной части баранины. Сколько необходимо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разделать для этого баранины 1 категории?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10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Организация работы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мясо-рыбного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цеха, оснащение его оборудованием и инвентарем.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Последовательность технологических операций при приготовлении мелкокусковых полуфабрикатов из говядины, кулинарное использование, хранение полуфабрикатов.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массу нетто кальмара мороженого обезглавленного (филе), если его масса брутто 66 кг.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11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Организации работы рыбного цеха, оснащение его оборудованием и инвентарем для разделки рыбы.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Рецептура. Приготовление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кнельной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массы из птицы, полуфабрикатов из нее.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норму отходов и потерь при механической кулинарной обработке обрезной свинины массой 200 кг.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12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1.Последовательность технологических операций при первичной кулинарной обработке туш баранины и телятины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2.Кулинарная обработка рыбы, для приготовления рыбного полуфабриката «кругляши»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3.Задача: Определите количество отходов, полученных при обработке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порционные куски с кожей, без хрящей 145 кг осетра с головой.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13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Приёмы при приготовлении полуфабрикатов: нарезание, отбивание, маринование,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шпигование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панирование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подрезка сухожилий, обвертывание, обвязывание.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Последовательность технологических операций при приготовлении крупнокусковых полуфабрикатов из баранины и свинины, кулинарное использование.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количество шампиньонов по массе, необходимое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получения 5 кг свежих обработанных шампиньонов.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14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Приготовление рыбных полуфабрикатов для жарки во фритюре. Маринование, приготовление кляра.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Последовательность технологических операций при приготовлении порционных полуфабрикатов из баранины и свинины, кулинарное использование.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количество отходов, полученных при обработке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звено с кожей и хрящами 27 кг севрюги с головой.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15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1.Фарширование рыбы порционными кусками-кругляшами.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2.Требования к качеству, сроки хранения полуфабрикатов из мяса.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3.Задача: Определите количество отходов при обработке 50 кг редиса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свежего белого обрезного, очищенного от кожицы.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16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Фарширование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рыбы в целом виде.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Обработка кроликов, кулинарное использование.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количество котлетного мяса, которое получится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разделке 210 кг говядины II категории.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17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1.Последовательность технологических операций по обработке осетровой рыбы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2.Рецептура. Последовательность технологических операций при приготовлении полуфабрикатов из мясной котлетной массы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3.Задача: Определите количество отходов, полученных при обработке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55 кг голов рыб семейства осетровых.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18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Вопросы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1.Последовательность технологических операций при кулинарной разделке и обвалке свиной туши.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2.Рецептура. Последовательность технологических операций при приготовлении рыбной котлетной массы и полуфабрикатов из неё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3.Задача: Определите разницу в количестве отходов в сентябре и марте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холодной обработке 120 кг картофеля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19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Фарши, технология приготовления.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Последовательность технологических операций при кулинарной разделке и обвалке говяжьей туши.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массу нетто петрушки свежей (зелень}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полученной массой брутто 2,5 кг.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20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Механическая кулинарная обработка морепродуктов, кулинарное использование.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Рецептура. Последовательность технологических операций при приготовлении рыбной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кнельной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массы и полуфабрикатов из неё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Задача: Определите массу нетто салаки неразделанной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целую без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головы, если масса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py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ттo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46 кг.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21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1.Характеристика сельскохозяйственной птицы и пернатой дичи, её кулинарное использование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2.Последовательность технологических операций при приготовлении мелкокусковых полуфабрикатов из баранины, свинины, кулинарное использование.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3.Задача: Определите количество отходов и потерь при холодной обработке 250 кг говядины I категории.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22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1.ребования к качеству. Сроки хранения полуфабрикатов из птицы и дичи.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2.Последовательность технологических операций при кулинарной разделке и обвалке бараньей туши.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3.Задача: Определите массу нетто горбуши потрошеной с головой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разделке на филе с кожей и реберными костями, если масса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брутто рыбы 0,65 кг.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23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Организации рабочего места, оборудование и инвентарь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приготовления полуфабрикатов из мясной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рубленной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массы.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2.Подготовка овощей для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фарширования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: кабачки, баклажаны, томаты,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сладкий перец, грибы.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количество котлетного мяса, которое получится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разделке 210 кг говядины II категории.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24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1.Обработка субпродуктов птицы и дичи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2.Первичная обработка клубнеплодов, корнеплодов. Простые и сложные формы нарезки, кулинарное использование.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Задача: Определите массу полуфабриката и количество отходов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холодной обработке 80 кг свежих грунтовых помидоров.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25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Организации рабочего места для обработки лука, капусты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2.Первичная обработка плодовых, капустных, луковых овощей. Формы нарезки, кулинарное использование.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Задача: Определите количество перца сладкого, необходимое для получения 35 кг сырого подготовленного для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фарширования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2228" w:rsidRPr="00F76A5B" w:rsidRDefault="00292228" w:rsidP="002922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228" w:rsidRPr="00F76A5B" w:rsidRDefault="00292228" w:rsidP="0029222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оценивания:</w:t>
      </w:r>
    </w:p>
    <w:p w:rsidR="00292228" w:rsidRPr="00F76A5B" w:rsidRDefault="00292228" w:rsidP="002922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 ответ, если обучающийся свободно, с глубоким знанием материала, правильно, последовательно и полно выберет тактику действий, и ответит на дополнительные вопросы по обработке овощей и приготовлению блюд и гарниров. </w:t>
      </w:r>
    </w:p>
    <w:p w:rsidR="00292228" w:rsidRPr="00F76A5B" w:rsidRDefault="00292228" w:rsidP="002922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обучающийся достаточно убедительно,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ответе. </w:t>
      </w:r>
      <w:proofErr w:type="gramEnd"/>
    </w:p>
    <w:p w:rsidR="00292228" w:rsidRPr="00F76A5B" w:rsidRDefault="00292228" w:rsidP="002922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недостаточно уверенно, с существенными ошибками в теоретической подготовке и слабо освоенными умениями ответил на вопросы ситуационной задачи. Только с помощью наводящих вопросов преподавателя справился с вопросами разрешения производственной ситуации, не уверенно отвечал на дополнительно заданные вопросы. С затруднениями, он все же сможет при необходимости решить подобную ситуационную задачу на практике. </w:t>
      </w:r>
    </w:p>
    <w:p w:rsidR="00292228" w:rsidRPr="00F76A5B" w:rsidRDefault="00292228" w:rsidP="002922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неудовлетворительно»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студент только имеет очень слабое представление о предмете и недостаточно, или вообще не освоил умения по разрешению производственной ситуации. Допустил существенные ошибки в ответе на большинство вопросов ситуационной задачи, неверно отвечал на дополнительно заданные ему вопросы, не может справиться с решением подобной ситуационной задачи на практике</w:t>
      </w:r>
    </w:p>
    <w:p w:rsidR="00292228" w:rsidRPr="00F76A5B" w:rsidRDefault="00292228" w:rsidP="00292228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24D" w:rsidRPr="00F76A5B" w:rsidRDefault="0087724D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922" w:rsidRPr="00F76A5B" w:rsidRDefault="00920922" w:rsidP="009209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Контрольно-оценочные материалы по итоговой оценке  практики</w:t>
      </w:r>
      <w:proofErr w:type="gramStart"/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ыполните задания 1, 2 и 3. </w:t>
      </w:r>
    </w:p>
    <w:p w:rsidR="00920922" w:rsidRPr="00F76A5B" w:rsidRDefault="00920922" w:rsidP="009209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8045"/>
      </w:tblGrid>
      <w:tr w:rsidR="00920922" w:rsidRPr="00F76A5B" w:rsidTr="003343CB">
        <w:tc>
          <w:tcPr>
            <w:tcW w:w="1526" w:type="dxa"/>
          </w:tcPr>
          <w:p w:rsidR="00920922" w:rsidRPr="00F76A5B" w:rsidRDefault="00920922" w:rsidP="009209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1.     </w:t>
            </w:r>
          </w:p>
        </w:tc>
        <w:tc>
          <w:tcPr>
            <w:tcW w:w="8045" w:type="dxa"/>
          </w:tcPr>
          <w:p w:rsidR="00920922" w:rsidRPr="00F76A5B" w:rsidRDefault="00920922" w:rsidP="00920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технологические карты  на приготовляемое блюдо.</w:t>
            </w:r>
          </w:p>
        </w:tc>
      </w:tr>
      <w:tr w:rsidR="00920922" w:rsidRPr="00F76A5B" w:rsidTr="003343CB">
        <w:tc>
          <w:tcPr>
            <w:tcW w:w="1526" w:type="dxa"/>
          </w:tcPr>
          <w:p w:rsidR="00920922" w:rsidRPr="00F76A5B" w:rsidRDefault="00920922" w:rsidP="009209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2.     </w:t>
            </w:r>
          </w:p>
        </w:tc>
        <w:tc>
          <w:tcPr>
            <w:tcW w:w="8045" w:type="dxa"/>
          </w:tcPr>
          <w:p w:rsidR="00920922" w:rsidRPr="00F76A5B" w:rsidRDefault="00920922" w:rsidP="009209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Приготовьте  и оформите блюдо на подачу</w:t>
            </w:r>
          </w:p>
        </w:tc>
      </w:tr>
      <w:tr w:rsidR="00920922" w:rsidRPr="00F76A5B" w:rsidTr="003343CB">
        <w:tc>
          <w:tcPr>
            <w:tcW w:w="1526" w:type="dxa"/>
          </w:tcPr>
          <w:p w:rsidR="00920922" w:rsidRPr="00F76A5B" w:rsidRDefault="00920922" w:rsidP="009209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3.     </w:t>
            </w:r>
          </w:p>
        </w:tc>
        <w:tc>
          <w:tcPr>
            <w:tcW w:w="8045" w:type="dxa"/>
          </w:tcPr>
          <w:p w:rsidR="00920922" w:rsidRPr="00F76A5B" w:rsidRDefault="00920922" w:rsidP="009209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Представьте блюдо для оценивания экзаменаторам.</w:t>
            </w:r>
          </w:p>
        </w:tc>
      </w:tr>
    </w:tbl>
    <w:p w:rsidR="00920922" w:rsidRPr="00F76A5B" w:rsidRDefault="00920922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3685" w:rsidRPr="00F76A5B" w:rsidRDefault="00E4225B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4.2.2. Контрольно-оценочные материалы по итоговой оценке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практики</w:t>
      </w:r>
    </w:p>
    <w:p w:rsidR="00B13685" w:rsidRPr="00F76A5B" w:rsidRDefault="00B13685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дифференцированного зачета по учебной практике</w:t>
      </w:r>
    </w:p>
    <w:p w:rsidR="00B13685" w:rsidRPr="00F76A5B" w:rsidRDefault="00B13685" w:rsidP="00FD2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вариантов каждого задания / пакетов заданий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экзаменующегося: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один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каждого задания: </w:t>
      </w:r>
      <w:r w:rsidRPr="00F76A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 часа</w:t>
      </w:r>
      <w:r w:rsidR="004B6B7E" w:rsidRPr="00F76A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Оборудование: </w:t>
      </w:r>
    </w:p>
    <w:p w:rsidR="00B13685" w:rsidRPr="00F76A5B" w:rsidRDefault="00B13685" w:rsidP="00864406">
      <w:pPr>
        <w:tabs>
          <w:tab w:val="left" w:pos="54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рабочие столы, </w:t>
      </w:r>
    </w:p>
    <w:p w:rsidR="00B13685" w:rsidRPr="00F76A5B" w:rsidRDefault="00B13685" w:rsidP="00864406">
      <w:pPr>
        <w:tabs>
          <w:tab w:val="left" w:pos="54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инвентарь: доски разделочные ОС,</w:t>
      </w:r>
      <w:r w:rsidR="004B6B7E"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ножи</w:t>
      </w:r>
      <w:r w:rsidR="004B6B7E"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кухонные ОС,</w:t>
      </w:r>
      <w:r w:rsidR="004B6B7E"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сита, дуршлаги, ложки, вилки, кастрюли разного объема, сковороды </w:t>
      </w:r>
      <w:proofErr w:type="spellStart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наплитные</w:t>
      </w:r>
      <w:proofErr w:type="spellEnd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лотки для полуфабрикатов ОС.</w:t>
      </w:r>
    </w:p>
    <w:p w:rsidR="00B13685" w:rsidRPr="00F76A5B" w:rsidRDefault="00B13685" w:rsidP="00864406">
      <w:pPr>
        <w:tabs>
          <w:tab w:val="left" w:pos="54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оборудование: электроплиты, жарочные шкафы, </w:t>
      </w:r>
      <w:proofErr w:type="spellStart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электромясорубки</w:t>
      </w:r>
      <w:proofErr w:type="spellEnd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блендеры, миксеры, электронные весы, холодильник, морозильник.</w:t>
      </w:r>
      <w:proofErr w:type="gramEnd"/>
    </w:p>
    <w:p w:rsidR="00A97F46" w:rsidRPr="00F76A5B" w:rsidRDefault="00A97F46" w:rsidP="00A97F4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: Внимательно прочитайте задание.</w:t>
      </w:r>
    </w:p>
    <w:p w:rsidR="00A97F46" w:rsidRPr="00F76A5B" w:rsidRDefault="00A97F46" w:rsidP="00A97F4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воспользоваться: технологической картой, оборудованием, инвентарем, инструментами и приспособлениями лаборатории кулинарии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</w:t>
      </w:r>
    </w:p>
    <w:p w:rsidR="00B13685" w:rsidRPr="00F76A5B" w:rsidRDefault="00B13685" w:rsidP="0081066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первичную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картофеля. Нарезать картофель соломкой.</w:t>
      </w:r>
    </w:p>
    <w:p w:rsidR="00B13685" w:rsidRPr="00F76A5B" w:rsidRDefault="00B13685" w:rsidP="0081066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рыбную котлетную массу. Приготовить полуфабрикат из рыбной котлетной массы (биточек).</w:t>
      </w:r>
    </w:p>
    <w:p w:rsidR="00B13685" w:rsidRPr="00F76A5B" w:rsidRDefault="00B13685" w:rsidP="0081066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Нарезать мелкокусковой полуфабрикат рагу из свинины 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2</w:t>
      </w:r>
    </w:p>
    <w:p w:rsidR="00B13685" w:rsidRPr="00F76A5B" w:rsidRDefault="00B13685" w:rsidP="00810665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картофеля. Нарезать картофель мелким кубиком.</w:t>
      </w:r>
    </w:p>
    <w:p w:rsidR="00B13685" w:rsidRPr="00F76A5B" w:rsidRDefault="00B13685" w:rsidP="00810665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рыбную котлетную массу. Приготовить полуфабрикат из рыбной котлетной массы (котлета).</w:t>
      </w:r>
    </w:p>
    <w:p w:rsidR="00B13685" w:rsidRPr="00F76A5B" w:rsidRDefault="00B13685" w:rsidP="00810665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Порубить мелкокусковой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гуляш из свинины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</w:t>
      </w:r>
    </w:p>
    <w:p w:rsidR="00B13685" w:rsidRPr="00F76A5B" w:rsidRDefault="00B13685" w:rsidP="00810665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картофеля. Нарезать картофель средним кубиком.</w:t>
      </w:r>
    </w:p>
    <w:p w:rsidR="00B13685" w:rsidRPr="00F76A5B" w:rsidRDefault="00B13685" w:rsidP="00810665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рыбную котлетную массу. Приготовить полуфабрикат из рыбной котлетной массы (рулет).</w:t>
      </w:r>
    </w:p>
    <w:p w:rsidR="00B13685" w:rsidRPr="00F76A5B" w:rsidRDefault="00B13685" w:rsidP="00810665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Нарезать мелкокусковой полуфабрикат плов из свинины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4</w:t>
      </w:r>
    </w:p>
    <w:p w:rsidR="00B13685" w:rsidRPr="00F76A5B" w:rsidRDefault="00B13685" w:rsidP="00810665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картофеля. Нарезать картофель ломтиком.</w:t>
      </w:r>
    </w:p>
    <w:p w:rsidR="00B13685" w:rsidRPr="00F76A5B" w:rsidRDefault="00B13685" w:rsidP="00810665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рыбную котлетную массу. Приготовить полуфабрикат из рыбной котлетной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массы (</w:t>
      </w:r>
      <w:proofErr w:type="gramStart"/>
      <w:r w:rsidRPr="00F76A5B">
        <w:rPr>
          <w:rFonts w:ascii="Times New Roman" w:eastAsia="Calibri" w:hAnsi="Times New Roman" w:cs="Times New Roman"/>
          <w:sz w:val="24"/>
          <w:szCs w:val="24"/>
        </w:rPr>
        <w:t>тельное</w:t>
      </w:r>
      <w:proofErr w:type="gramEnd"/>
      <w:r w:rsidRPr="00F76A5B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B13685" w:rsidRPr="00F76A5B" w:rsidRDefault="00B13685" w:rsidP="00810665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Нарезать мелкокусковой полуфабрикат поджарка из свинины.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5</w:t>
      </w:r>
    </w:p>
    <w:p w:rsidR="00B13685" w:rsidRPr="00F76A5B" w:rsidRDefault="00B13685" w:rsidP="00810665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картофеля. Нарезать картофель крупным кубиком.</w:t>
      </w:r>
    </w:p>
    <w:p w:rsidR="00B13685" w:rsidRPr="00F76A5B" w:rsidRDefault="004B6B7E" w:rsidP="00810665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13685" w:rsidRPr="00F76A5B">
        <w:rPr>
          <w:rFonts w:ascii="Times New Roman" w:eastAsia="Calibri" w:hAnsi="Times New Roman" w:cs="Times New Roman"/>
          <w:sz w:val="24"/>
          <w:szCs w:val="24"/>
        </w:rPr>
        <w:t>Приготовить рыбную котлетную массу. Приготовить полуфабрикат из рыбной котлетной</w:t>
      </w: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13685" w:rsidRPr="00F76A5B">
        <w:rPr>
          <w:rFonts w:ascii="Times New Roman" w:eastAsia="Calibri" w:hAnsi="Times New Roman" w:cs="Times New Roman"/>
          <w:sz w:val="24"/>
          <w:szCs w:val="24"/>
        </w:rPr>
        <w:t>массы (зразы).</w:t>
      </w:r>
    </w:p>
    <w:p w:rsidR="00B13685" w:rsidRPr="00F76A5B" w:rsidRDefault="00B13685" w:rsidP="00810665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Нарезать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76A5B">
        <w:rPr>
          <w:rFonts w:ascii="Times New Roman" w:eastAsia="Calibri" w:hAnsi="Times New Roman" w:cs="Times New Roman"/>
          <w:sz w:val="24"/>
          <w:szCs w:val="24"/>
        </w:rPr>
        <w:t>мелкокуской</w:t>
      </w:r>
      <w:proofErr w:type="spellEnd"/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плов из баранины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6</w:t>
      </w:r>
    </w:p>
    <w:p w:rsidR="00B13685" w:rsidRPr="00F76A5B" w:rsidRDefault="00B13685" w:rsidP="00810665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картофеля. Нарезать картофель брусочком.</w:t>
      </w:r>
    </w:p>
    <w:p w:rsidR="00B13685" w:rsidRPr="00F76A5B" w:rsidRDefault="00B13685" w:rsidP="00810665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Приготовить рыбную котлетную массу. Приготовить полуфабрикат из рыбной котлетной массы (тефтели с </w:t>
      </w:r>
      <w:proofErr w:type="gramStart"/>
      <w:r w:rsidRPr="00F76A5B">
        <w:rPr>
          <w:rFonts w:ascii="Times New Roman" w:eastAsia="Calibri" w:hAnsi="Times New Roman" w:cs="Times New Roman"/>
          <w:sz w:val="24"/>
          <w:szCs w:val="24"/>
        </w:rPr>
        <w:t>репчатым</w:t>
      </w:r>
      <w:proofErr w:type="gramEnd"/>
      <w:r w:rsidRPr="00F76A5B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B13685" w:rsidRPr="00F76A5B" w:rsidRDefault="00B13685" w:rsidP="00810665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Нарезать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крупнокусковой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мясо шпигованное.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7</w:t>
      </w:r>
    </w:p>
    <w:p w:rsidR="00B13685" w:rsidRPr="00F76A5B" w:rsidRDefault="00B13685" w:rsidP="0081066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картофеля. Нарезать картофель дольками</w:t>
      </w:r>
    </w:p>
    <w:p w:rsidR="00B13685" w:rsidRPr="00F76A5B" w:rsidRDefault="00B13685" w:rsidP="0081066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рыбную котлетную массу. Приготовить полуфабрикат из рыбной котлетной массы (тефтели с рисом).</w:t>
      </w:r>
    </w:p>
    <w:p w:rsidR="00B13685" w:rsidRPr="00F76A5B" w:rsidRDefault="00B13685" w:rsidP="0081066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Нарезать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мясной порционный полуфабрикат бифштекс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8</w:t>
      </w:r>
    </w:p>
    <w:p w:rsidR="00B13685" w:rsidRPr="00F76A5B" w:rsidRDefault="00B13685" w:rsidP="0081066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 моркови. Нарезать морковь брусочком.</w:t>
      </w:r>
    </w:p>
    <w:p w:rsidR="00B13685" w:rsidRPr="00F76A5B" w:rsidRDefault="00B13685" w:rsidP="0081066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Приготовить рыбную котлетную массу. Приготовить полуфабрикат из рыбной котлетной массы (фрикадельки).</w:t>
      </w:r>
    </w:p>
    <w:p w:rsidR="00B13685" w:rsidRPr="00F76A5B" w:rsidRDefault="00B13685" w:rsidP="0081066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Нарезать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мясной мелкокусковой полуфабрикат лангет.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9</w:t>
      </w:r>
    </w:p>
    <w:p w:rsidR="00B13685" w:rsidRPr="00F76A5B" w:rsidRDefault="00B13685" w:rsidP="00810665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 моркови. Нарезать морковь соломкой.</w:t>
      </w:r>
    </w:p>
    <w:p w:rsidR="00B13685" w:rsidRPr="00F76A5B" w:rsidRDefault="00B13685" w:rsidP="00810665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рыбный полуфабрикат для варки с кожей и без костей.</w:t>
      </w:r>
    </w:p>
    <w:p w:rsidR="00B13685" w:rsidRPr="00F76A5B" w:rsidRDefault="00B13685" w:rsidP="00810665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мясную котлетную массу. Приготовить полуфабрикат из мясной котлетной массы (котлета).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10</w:t>
      </w:r>
    </w:p>
    <w:p w:rsidR="00B13685" w:rsidRPr="00F76A5B" w:rsidRDefault="00B13685" w:rsidP="00810665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морковь. Нарезать морковь ломтиком.</w:t>
      </w:r>
    </w:p>
    <w:p w:rsidR="00B13685" w:rsidRPr="00F76A5B" w:rsidRDefault="00B13685" w:rsidP="00810665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рыбные полуфабрикаты пластованной рыбы с кожей без костей для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76A5B">
        <w:rPr>
          <w:rFonts w:ascii="Times New Roman" w:eastAsia="Calibri" w:hAnsi="Times New Roman" w:cs="Times New Roman"/>
          <w:sz w:val="24"/>
          <w:szCs w:val="24"/>
        </w:rPr>
        <w:t>припускания</w:t>
      </w:r>
      <w:proofErr w:type="spellEnd"/>
      <w:r w:rsidRPr="00F76A5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3. Приготовить мясную котлетную массу. Приготовить полуфабрикат из мясной котлетной массы (биточек).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11</w:t>
      </w:r>
    </w:p>
    <w:p w:rsidR="00B13685" w:rsidRPr="00F76A5B" w:rsidRDefault="00B13685" w:rsidP="00810665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 моркови. Нарезать морковь мелким кубиком.</w:t>
      </w:r>
    </w:p>
    <w:p w:rsidR="00B13685" w:rsidRPr="00F76A5B" w:rsidRDefault="00B13685" w:rsidP="00810665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рыбные полуфабрикаты порционные куски круглой формы для варки</w:t>
      </w:r>
    </w:p>
    <w:p w:rsidR="00B13685" w:rsidRPr="00F76A5B" w:rsidRDefault="00B13685" w:rsidP="00810665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Приготовить мясную котлетную массу. Приготовить полуфабрикат из мясной 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котлетной массы (зраза).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12</w:t>
      </w:r>
    </w:p>
    <w:p w:rsidR="00B13685" w:rsidRPr="00F76A5B" w:rsidRDefault="00B13685" w:rsidP="00810665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 моркови. Нарезать морковь дольками.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2.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рыбные полуфабрикаты для жарки во фритюре нарезанные из пластованной рыбы без кожи и костей.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3. Приготовить мясную котлетную массу. Приготовить полуфабрикат из мясной котлетной массы (тефтели с луком).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13</w:t>
      </w:r>
    </w:p>
    <w:p w:rsidR="00B13685" w:rsidRPr="00F76A5B" w:rsidRDefault="00B13685" w:rsidP="00810665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свеклы. Нарезать свеклу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мелким кубиком.</w:t>
      </w:r>
    </w:p>
    <w:p w:rsidR="00B13685" w:rsidRPr="00F76A5B" w:rsidRDefault="00B13685" w:rsidP="00810665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Обработать и подготовить щуку к </w:t>
      </w:r>
      <w:proofErr w:type="spellStart"/>
      <w:r w:rsidRPr="00F76A5B">
        <w:rPr>
          <w:rFonts w:ascii="Times New Roman" w:eastAsia="Calibri" w:hAnsi="Times New Roman" w:cs="Times New Roman"/>
          <w:sz w:val="24"/>
          <w:szCs w:val="24"/>
        </w:rPr>
        <w:t>фаршированию</w:t>
      </w:r>
      <w:proofErr w:type="spellEnd"/>
      <w:r w:rsidRPr="00F76A5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13685" w:rsidRPr="00F76A5B" w:rsidRDefault="00B13685" w:rsidP="00810665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мясную котлетную массу. Приготовить полуфабрикат из мясной котлетной массы (шницель).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14</w:t>
      </w:r>
    </w:p>
    <w:p w:rsidR="00B13685" w:rsidRPr="00F76A5B" w:rsidRDefault="00B13685" w:rsidP="00810665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свеклы. Нарезать свеклу соломкой.</w:t>
      </w:r>
    </w:p>
    <w:p w:rsidR="00B13685" w:rsidRPr="00F76A5B" w:rsidRDefault="00B13685" w:rsidP="00810665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морепродуктов кальмаров. Подготовить кальмары к </w:t>
      </w:r>
      <w:proofErr w:type="spellStart"/>
      <w:r w:rsidRPr="00F76A5B">
        <w:rPr>
          <w:rFonts w:ascii="Times New Roman" w:eastAsia="Calibri" w:hAnsi="Times New Roman" w:cs="Times New Roman"/>
          <w:sz w:val="24"/>
          <w:szCs w:val="24"/>
        </w:rPr>
        <w:t>фаршированию</w:t>
      </w:r>
      <w:proofErr w:type="spellEnd"/>
    </w:p>
    <w:p w:rsidR="00B13685" w:rsidRPr="00F76A5B" w:rsidRDefault="00B13685" w:rsidP="00810665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мясную котлетную массу. Приготовить полуфабрикат из мясной котлетной массы (тефтели с рисом).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15</w:t>
      </w:r>
    </w:p>
    <w:p w:rsidR="00B13685" w:rsidRPr="00F76A5B" w:rsidRDefault="00B13685" w:rsidP="00810665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репчатого лука. Нарезать репчатый лук мелким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кубиком.</w:t>
      </w:r>
    </w:p>
    <w:p w:rsidR="00B13685" w:rsidRPr="00F76A5B" w:rsidRDefault="00B13685" w:rsidP="00810665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морепродуктов кальмаров. Подготовить кальмары к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жарке во фритюре.</w:t>
      </w:r>
    </w:p>
    <w:p w:rsidR="00B13685" w:rsidRPr="00F76A5B" w:rsidRDefault="00B13685" w:rsidP="00810665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мясную котлетную массу. Приготовить полуфабрикат из мясной котлетной массы (рулет).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16</w:t>
      </w:r>
    </w:p>
    <w:p w:rsidR="00B13685" w:rsidRPr="00F76A5B" w:rsidRDefault="00B13685" w:rsidP="0081066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репчатого лука. Нарезать репчатый лук соломкой.</w:t>
      </w:r>
    </w:p>
    <w:p w:rsidR="00B13685" w:rsidRPr="00F76A5B" w:rsidRDefault="00B13685" w:rsidP="0081066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морепродуктов кальмаров. Подготовить кальмары к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жарке основным способом.</w:t>
      </w:r>
    </w:p>
    <w:p w:rsidR="00B13685" w:rsidRPr="00F76A5B" w:rsidRDefault="00B13685" w:rsidP="0081066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Обработать субпродукт (печень). Приготовить полуфабрикат печень тушеная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17</w:t>
      </w:r>
    </w:p>
    <w:p w:rsidR="00B13685" w:rsidRPr="00F76A5B" w:rsidRDefault="00B13685" w:rsidP="0081066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репчатого лука. Нарезать репчатый лук кольцами.</w:t>
      </w:r>
    </w:p>
    <w:p w:rsidR="00B13685" w:rsidRPr="00F76A5B" w:rsidRDefault="00B13685" w:rsidP="0081066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камбалы. Подготовить камбалу для жарки в целом виде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основным способом.</w:t>
      </w:r>
    </w:p>
    <w:p w:rsidR="00B13685" w:rsidRPr="00F76A5B" w:rsidRDefault="00B13685" w:rsidP="0081066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lastRenderedPageBreak/>
        <w:t>Обработать субпродукт (печень). Приготовить полуфабрикат печень по-строгановски.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18</w:t>
      </w:r>
    </w:p>
    <w:p w:rsidR="00B13685" w:rsidRPr="00F76A5B" w:rsidRDefault="00B13685" w:rsidP="00810665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репчатого лука. Нарезать репчатый лук полукольцами.</w:t>
      </w:r>
    </w:p>
    <w:p w:rsidR="00B13685" w:rsidRPr="00F76A5B" w:rsidRDefault="00B13685" w:rsidP="00810665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 наваги. Подготовить навагу для жарки в целом виде основным способом.</w:t>
      </w:r>
    </w:p>
    <w:p w:rsidR="00B13685" w:rsidRPr="00F76A5B" w:rsidRDefault="00B13685" w:rsidP="00810665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Обработать субпродукт (печень). Приготовить полуфабрикат печень жареная. 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19</w:t>
      </w:r>
    </w:p>
    <w:p w:rsidR="00B13685" w:rsidRPr="00F76A5B" w:rsidRDefault="00B13685" w:rsidP="00810665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Произвести обработку </w:t>
      </w:r>
      <w:proofErr w:type="spellStart"/>
      <w:r w:rsidRPr="00F76A5B">
        <w:rPr>
          <w:rFonts w:ascii="Times New Roman" w:eastAsia="Calibri" w:hAnsi="Times New Roman" w:cs="Times New Roman"/>
          <w:sz w:val="24"/>
          <w:szCs w:val="24"/>
        </w:rPr>
        <w:t>белокачанной</w:t>
      </w:r>
      <w:proofErr w:type="spellEnd"/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 капусты. Нарезать </w:t>
      </w:r>
      <w:proofErr w:type="spellStart"/>
      <w:r w:rsidRPr="00F76A5B">
        <w:rPr>
          <w:rFonts w:ascii="Times New Roman" w:eastAsia="Calibri" w:hAnsi="Times New Roman" w:cs="Times New Roman"/>
          <w:sz w:val="24"/>
          <w:szCs w:val="24"/>
        </w:rPr>
        <w:t>белокачанную</w:t>
      </w:r>
      <w:proofErr w:type="spellEnd"/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 капусту соломкой.</w:t>
      </w:r>
      <w:r w:rsidRPr="00F76A5B">
        <w:rPr>
          <w:rFonts w:ascii="Times New Roman" w:eastAsia="Calibri" w:hAnsi="Times New Roman" w:cs="Times New Roman"/>
          <w:sz w:val="24"/>
          <w:szCs w:val="24"/>
        </w:rPr>
        <w:tab/>
      </w:r>
    </w:p>
    <w:p w:rsidR="00B13685" w:rsidRPr="00F76A5B" w:rsidRDefault="00B13685" w:rsidP="00810665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Произвести обработку сельди на чистое филе. </w:t>
      </w:r>
    </w:p>
    <w:p w:rsidR="00B13685" w:rsidRPr="00F76A5B" w:rsidRDefault="00B13685" w:rsidP="00810665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76A5B">
        <w:rPr>
          <w:rFonts w:ascii="Times New Roman" w:eastAsia="Calibri" w:hAnsi="Times New Roman" w:cs="Times New Roman"/>
          <w:sz w:val="24"/>
          <w:szCs w:val="24"/>
        </w:rPr>
        <w:t>Обработать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сельскохозяйственную птицы и приготовить из нее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рагу.</w:t>
      </w:r>
      <w:proofErr w:type="gramEnd"/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20</w:t>
      </w:r>
    </w:p>
    <w:p w:rsidR="00B13685" w:rsidRPr="00F76A5B" w:rsidRDefault="00B13685" w:rsidP="00810665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Произвести обработку </w:t>
      </w:r>
      <w:proofErr w:type="spellStart"/>
      <w:r w:rsidRPr="00F76A5B">
        <w:rPr>
          <w:rFonts w:ascii="Times New Roman" w:eastAsia="Calibri" w:hAnsi="Times New Roman" w:cs="Times New Roman"/>
          <w:sz w:val="24"/>
          <w:szCs w:val="24"/>
        </w:rPr>
        <w:t>белокачанной</w:t>
      </w:r>
      <w:proofErr w:type="spellEnd"/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 капусты. Нарезать </w:t>
      </w:r>
      <w:proofErr w:type="spellStart"/>
      <w:r w:rsidRPr="00F76A5B">
        <w:rPr>
          <w:rFonts w:ascii="Times New Roman" w:eastAsia="Calibri" w:hAnsi="Times New Roman" w:cs="Times New Roman"/>
          <w:sz w:val="24"/>
          <w:szCs w:val="24"/>
        </w:rPr>
        <w:t>белокачанную</w:t>
      </w:r>
      <w:proofErr w:type="spellEnd"/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 капусту шашками.</w:t>
      </w:r>
    </w:p>
    <w:p w:rsidR="00B13685" w:rsidRPr="00F76A5B" w:rsidRDefault="00B13685" w:rsidP="00810665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подготовку полуфабриката для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варки звеньями.</w:t>
      </w:r>
    </w:p>
    <w:p w:rsidR="00B13685" w:rsidRPr="00F76A5B" w:rsidRDefault="00B13685" w:rsidP="00810665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76A5B">
        <w:rPr>
          <w:rFonts w:ascii="Times New Roman" w:eastAsia="Calibri" w:hAnsi="Times New Roman" w:cs="Times New Roman"/>
          <w:sz w:val="24"/>
          <w:szCs w:val="24"/>
        </w:rPr>
        <w:t>Обработать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сельскохозяйственную птицы и приготовить из нее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плов.</w:t>
      </w:r>
      <w:proofErr w:type="gramEnd"/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21</w:t>
      </w:r>
    </w:p>
    <w:p w:rsidR="00B13685" w:rsidRPr="00F76A5B" w:rsidRDefault="00B13685" w:rsidP="00810665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свежих огурцов. Нарезать свежие огурцы мелким кубиком.</w:t>
      </w:r>
    </w:p>
    <w:p w:rsidR="00B13685" w:rsidRPr="00F76A5B" w:rsidRDefault="00B13685" w:rsidP="00810665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полуфабрикат для жарки во фритюре блюда «рыба в тесте»</w:t>
      </w:r>
    </w:p>
    <w:p w:rsidR="00B13685" w:rsidRPr="00F76A5B" w:rsidRDefault="00B13685" w:rsidP="00810665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76A5B">
        <w:rPr>
          <w:rFonts w:ascii="Times New Roman" w:eastAsia="Calibri" w:hAnsi="Times New Roman" w:cs="Times New Roman"/>
          <w:sz w:val="24"/>
          <w:szCs w:val="24"/>
        </w:rPr>
        <w:t>Обработать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сельскохозяйственную птицы и приготовить из нее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котлеты натуральные.</w:t>
      </w:r>
      <w:proofErr w:type="gramEnd"/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22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3685" w:rsidRPr="00F76A5B" w:rsidRDefault="00B13685" w:rsidP="00810665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свежих огурцов. Нарезать свежие огурцы соломкой.</w:t>
      </w:r>
    </w:p>
    <w:p w:rsidR="00B13685" w:rsidRPr="00F76A5B" w:rsidRDefault="00B13685" w:rsidP="00810665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полуфабрикат для жарки во фритюре «рыба фри».</w:t>
      </w:r>
    </w:p>
    <w:p w:rsidR="00B13685" w:rsidRPr="00F76A5B" w:rsidRDefault="00B13685" w:rsidP="00810665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Обработать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сельскохозяйственную птицы и приготовить из нее полуфабрикат шницель по </w:t>
      </w:r>
      <w:proofErr w:type="gramStart"/>
      <w:r w:rsidRPr="00F76A5B">
        <w:rPr>
          <w:rFonts w:ascii="Times New Roman" w:eastAsia="Calibri" w:hAnsi="Times New Roman" w:cs="Times New Roman"/>
          <w:sz w:val="24"/>
          <w:szCs w:val="24"/>
        </w:rPr>
        <w:t>столичному</w:t>
      </w:r>
      <w:proofErr w:type="gramEnd"/>
      <w:r w:rsidRPr="00F76A5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23</w:t>
      </w:r>
    </w:p>
    <w:p w:rsidR="00B13685" w:rsidRPr="00F76A5B" w:rsidRDefault="00B13685" w:rsidP="00810665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сладкого перца. Нарезать сладкий перец соломкой.</w:t>
      </w:r>
    </w:p>
    <w:p w:rsidR="00B13685" w:rsidRPr="00F76A5B" w:rsidRDefault="00B13685" w:rsidP="00810665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Приготовить полуфабрикат </w:t>
      </w:r>
      <w:proofErr w:type="gramStart"/>
      <w:r w:rsidRPr="00F76A5B">
        <w:rPr>
          <w:rFonts w:ascii="Times New Roman" w:eastAsia="Calibri" w:hAnsi="Times New Roman" w:cs="Times New Roman"/>
          <w:sz w:val="24"/>
          <w:szCs w:val="24"/>
        </w:rPr>
        <w:t>для</w:t>
      </w:r>
      <w:proofErr w:type="gramEnd"/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 припуская </w:t>
      </w:r>
      <w:proofErr w:type="gramStart"/>
      <w:r w:rsidRPr="00F76A5B">
        <w:rPr>
          <w:rFonts w:ascii="Times New Roman" w:eastAsia="Calibri" w:hAnsi="Times New Roman" w:cs="Times New Roman"/>
          <w:sz w:val="24"/>
          <w:szCs w:val="24"/>
        </w:rPr>
        <w:t>без</w:t>
      </w:r>
      <w:proofErr w:type="gramEnd"/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 кожи и костей (чистое филе).</w:t>
      </w:r>
    </w:p>
    <w:p w:rsidR="00B13685" w:rsidRPr="00F76A5B" w:rsidRDefault="00B13685" w:rsidP="00810665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76A5B">
        <w:rPr>
          <w:rFonts w:ascii="Times New Roman" w:eastAsia="Calibri" w:hAnsi="Times New Roman" w:cs="Times New Roman"/>
          <w:sz w:val="24"/>
          <w:szCs w:val="24"/>
        </w:rPr>
        <w:t>Обработать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сельскохозяйственную птицы и приготовить из нее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котлета по-киевски.</w:t>
      </w:r>
      <w:proofErr w:type="gramEnd"/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24</w:t>
      </w:r>
    </w:p>
    <w:p w:rsidR="00B13685" w:rsidRPr="00F76A5B" w:rsidRDefault="00B13685" w:rsidP="00810665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сладкого перца. Нарезать сладкий перец мелким кубиком.</w:t>
      </w:r>
    </w:p>
    <w:p w:rsidR="00B13685" w:rsidRPr="00F76A5B" w:rsidRDefault="00B13685" w:rsidP="00810665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Подготовить полуфабрикат для жарки основным способом без кожи и костей.</w:t>
      </w:r>
    </w:p>
    <w:p w:rsidR="00B13685" w:rsidRPr="00F76A5B" w:rsidRDefault="00B13685" w:rsidP="00810665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котлетную массу из сельскохозяйственную птицы.</w:t>
      </w:r>
      <w:proofErr w:type="gramEnd"/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 Приготовить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котлеты.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25</w:t>
      </w:r>
    </w:p>
    <w:p w:rsidR="00B13685" w:rsidRPr="00F76A5B" w:rsidRDefault="00B13685" w:rsidP="00810665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свежих помидор. Нарезать свежий помидор кубиком.</w:t>
      </w:r>
    </w:p>
    <w:p w:rsidR="00B13685" w:rsidRPr="00F76A5B" w:rsidRDefault="00B13685" w:rsidP="00810665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Подготовить </w:t>
      </w:r>
      <w:proofErr w:type="gramStart"/>
      <w:r w:rsidRPr="00F76A5B">
        <w:rPr>
          <w:rFonts w:ascii="Times New Roman" w:eastAsia="Calibri" w:hAnsi="Times New Roman" w:cs="Times New Roman"/>
          <w:sz w:val="24"/>
          <w:szCs w:val="24"/>
        </w:rPr>
        <w:t>полуфабрикат</w:t>
      </w:r>
      <w:proofErr w:type="gramEnd"/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 нарезанный из пластованной рыбы с кожей и костями для жарки основным способом</w:t>
      </w:r>
    </w:p>
    <w:p w:rsidR="00B13685" w:rsidRPr="00F76A5B" w:rsidRDefault="00B13685" w:rsidP="00810665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котлетную массу из сельскохозяйственную птицы.</w:t>
      </w:r>
      <w:proofErr w:type="gramEnd"/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 Приготовить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зразы.</w:t>
      </w:r>
    </w:p>
    <w:p w:rsidR="0003783D" w:rsidRPr="00F76A5B" w:rsidRDefault="0003783D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дифференцированного зачета по производственной практике</w:t>
      </w:r>
    </w:p>
    <w:p w:rsidR="00C84BFB" w:rsidRPr="00F76A5B" w:rsidRDefault="0003783D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по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производственной практике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</w:t>
      </w:r>
      <w:r w:rsidR="00C84BFB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63A6A" w:rsidRPr="003323C9" w:rsidRDefault="00663A6A" w:rsidP="00663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дифференцированного зачета по учебной практике</w:t>
      </w:r>
    </w:p>
    <w:p w:rsidR="00663A6A" w:rsidRPr="003323C9" w:rsidRDefault="00663A6A" w:rsidP="00663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9"/>
        <w:tblW w:w="9072" w:type="dxa"/>
        <w:tblInd w:w="108" w:type="dxa"/>
        <w:tblLook w:val="04A0" w:firstRow="1" w:lastRow="0" w:firstColumn="1" w:lastColumn="0" w:noHBand="0" w:noVBand="1"/>
      </w:tblPr>
      <w:tblGrid>
        <w:gridCol w:w="1134"/>
        <w:gridCol w:w="7938"/>
      </w:tblGrid>
      <w:tr w:rsidR="00663A6A" w:rsidRPr="003323C9" w:rsidTr="008761D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663A6A" w:rsidRPr="003323C9" w:rsidRDefault="00663A6A" w:rsidP="00663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6A" w:rsidRPr="003323C9" w:rsidRDefault="00663A6A" w:rsidP="00663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</w:tr>
      <w:tr w:rsidR="00663A6A" w:rsidRPr="003323C9" w:rsidTr="008761D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663A6A" w:rsidRPr="003323C9" w:rsidRDefault="00663A6A" w:rsidP="00663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6A" w:rsidRPr="003323C9" w:rsidRDefault="00663A6A" w:rsidP="00663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>Работа выполнена полностью и правильно, соблюдены требования к качеству приготовленного блюда. Правила санитарии, гигиены и Техники безопасности соблюдает.</w:t>
            </w:r>
          </w:p>
        </w:tc>
      </w:tr>
      <w:tr w:rsidR="00663A6A" w:rsidRPr="003323C9" w:rsidTr="008761D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663A6A" w:rsidRPr="003323C9" w:rsidRDefault="00663A6A" w:rsidP="00663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6A" w:rsidRPr="003323C9" w:rsidRDefault="00663A6A" w:rsidP="00663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>Работа выполнена правильно, соблюдены требования к качеству приготовленного блюда, но при этом работа проведена не полностью или допущены несущественные ошибки в работе.</w:t>
            </w:r>
          </w:p>
        </w:tc>
      </w:tr>
      <w:tr w:rsidR="00663A6A" w:rsidRPr="003323C9" w:rsidTr="008761D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663A6A" w:rsidRPr="003323C9" w:rsidRDefault="00663A6A" w:rsidP="00663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6A" w:rsidRPr="003323C9" w:rsidRDefault="00663A6A" w:rsidP="00663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 xml:space="preserve">Работа выполнена правильно не менее на половину или допущена существенная ошибка в ходе выполнения работы, имеются нарушения в соблюдении правил санитарии и гигиены. </w:t>
            </w:r>
          </w:p>
        </w:tc>
      </w:tr>
      <w:tr w:rsidR="00663A6A" w:rsidRPr="003323C9" w:rsidTr="008761D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663A6A" w:rsidRPr="003323C9" w:rsidRDefault="00663A6A" w:rsidP="00663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6A" w:rsidRPr="003323C9" w:rsidRDefault="00663A6A" w:rsidP="00663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>Допущены две или более существенные ошибки в ходе выполнения работы, которые обучающиеся не могут исправить даже по требованию преподавателя.</w:t>
            </w:r>
          </w:p>
        </w:tc>
      </w:tr>
    </w:tbl>
    <w:p w:rsidR="00F76A5B" w:rsidRPr="003323C9" w:rsidRDefault="00F76A5B" w:rsidP="001A684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3685" w:rsidRPr="003323C9" w:rsidRDefault="001A684E" w:rsidP="001A684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4.2.3. Контрольно-оценочные материалы экзамена по модулю</w:t>
      </w:r>
    </w:p>
    <w:p w:rsidR="00B13685" w:rsidRPr="003323C9" w:rsidRDefault="00B13685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Программа и процедура экзамена по модулю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 по модулю проводится в виде выполнения комплексного практического задания по приготовлению и оформлению</w:t>
      </w:r>
      <w:r w:rsidR="00313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0B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полуфабрикатов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Условием положительной аттестации (вид профессиональной деятельности освоен) на экзамене по модулю является положительная оценка освоения всех профессиональных компетенций по всем контролируемым показателям.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Показателем освоения компетенций (объектом оценки) является продукт деятельности.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Условием допуска к экзамену является положительная аттестация по МДК (промежуточная аттестация), учебной практике (текущая и промежуточная аттестация), производственной практике (промежуточная аттестация).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Итогом экзамена является однозначное решение: «вид профессиональной деятельности </w:t>
      </w:r>
      <w:proofErr w:type="gramStart"/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</w:t>
      </w:r>
      <w:proofErr w:type="gramEnd"/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не освоен».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выполнения: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 проводится одновременно для ½ учебной группы, путем выполнения задания на учебной кухне ресторана. Задания предусматривают освоение группы компетенций, соответствующих определенному разделу модуля.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– 6 часов без перерыва.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требования: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 структуре и оформлению работы:</w:t>
      </w:r>
    </w:p>
    <w:p w:rsidR="00663A6A" w:rsidRPr="003323C9" w:rsidRDefault="00A80BCF" w:rsidP="00663A6A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полуфабрикат, приготовленный </w:t>
      </w:r>
      <w:r w:rsidR="00663A6A"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технологической картой, с соблюдением нормы выхода, правил подачи (посуда и оформление); качеством, соответствующим </w:t>
      </w:r>
      <w:r w:rsidR="00663A6A" w:rsidRPr="003323C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требованиям к качеству по органолептическим показателям (внешний вид, консистенция, цвет, запах, вкус).</w:t>
      </w:r>
      <w:proofErr w:type="gramEnd"/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 защите работы: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</w:t>
      </w:r>
      <w:r w:rsidR="0051268F">
        <w:rPr>
          <w:rFonts w:ascii="Times New Roman" w:eastAsia="Times New Roman" w:hAnsi="Times New Roman" w:cs="Times New Roman"/>
          <w:sz w:val="24"/>
          <w:szCs w:val="24"/>
          <w:lang w:eastAsia="ru-RU"/>
        </w:rPr>
        <w:t>ие подготовленного полуфабриката</w:t>
      </w: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устное обоснование результатов работы с проявлением интереса к профессии и ответственности за результаты работы.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бракеража готового изделия в соответств</w:t>
      </w:r>
      <w:r w:rsidR="0051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с правилами бракеража </w:t>
      </w: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Проверяемые результаты обучения: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3827"/>
      </w:tblGrid>
      <w:tr w:rsidR="00663A6A" w:rsidRPr="003323C9" w:rsidTr="008761D6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A6A" w:rsidRPr="003323C9" w:rsidRDefault="00663A6A" w:rsidP="00663A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и общие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A6A" w:rsidRPr="003323C9" w:rsidRDefault="00663A6A" w:rsidP="00663A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</w:tr>
      <w:tr w:rsidR="00663A6A" w:rsidRPr="003323C9" w:rsidTr="008761D6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6A" w:rsidRPr="003323C9" w:rsidRDefault="00663A6A" w:rsidP="008761D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761D6" w:rsidRPr="003323C9">
              <w:rPr>
                <w:rFonts w:ascii="Times New Roman" w:eastAsia="Times New Roman" w:hAnsi="Times New Roman" w:cs="Times New Roman"/>
                <w:sz w:val="24"/>
                <w:szCs w:val="24"/>
              </w:rPr>
              <w:t>1-14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6A" w:rsidRPr="003323C9" w:rsidRDefault="00663A6A" w:rsidP="00663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Выполнение практической </w:t>
            </w:r>
            <w:r w:rsidRPr="00332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работы экзамена по модулю</w:t>
            </w:r>
          </w:p>
        </w:tc>
      </w:tr>
      <w:tr w:rsidR="00D06E0B" w:rsidRPr="003323C9" w:rsidTr="008761D6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0B" w:rsidRPr="003323C9" w:rsidRDefault="00D06E0B" w:rsidP="00D06E0B">
            <w:pPr>
              <w:suppressAutoHyphens/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ПК 1.1  </w:t>
            </w:r>
          </w:p>
          <w:p w:rsidR="00D06E0B" w:rsidRPr="003323C9" w:rsidRDefault="00D06E0B" w:rsidP="00D06E0B">
            <w:pPr>
              <w:suppressAutoHyphens/>
              <w:spacing w:after="0" w:line="240" w:lineRule="auto"/>
              <w:ind w:hanging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 </w:t>
            </w:r>
          </w:p>
          <w:p w:rsidR="00D06E0B" w:rsidRPr="003323C9" w:rsidRDefault="00D06E0B" w:rsidP="00D06E0B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6E0B" w:rsidRPr="003323C9" w:rsidRDefault="00D06E0B" w:rsidP="00D06E0B">
            <w:pPr>
              <w:suppressAutoHyphens/>
              <w:spacing w:after="0" w:line="240" w:lineRule="auto"/>
              <w:ind w:hanging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0B" w:rsidRPr="003323C9" w:rsidRDefault="00D06E0B" w:rsidP="00D06E0B">
            <w:pPr>
              <w:spacing w:after="0" w:line="240" w:lineRule="auto"/>
              <w:ind w:left="-9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Задание 1</w:t>
            </w:r>
          </w:p>
        </w:tc>
      </w:tr>
      <w:tr w:rsidR="001425A6" w:rsidRPr="003323C9" w:rsidTr="00313057">
        <w:trPr>
          <w:trHeight w:val="1311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5A6" w:rsidRPr="003323C9" w:rsidRDefault="001425A6" w:rsidP="00D06E0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1.2.</w:t>
            </w: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425A6" w:rsidRPr="003323C9" w:rsidRDefault="001425A6" w:rsidP="00D06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обработку, подготовку экзотических и редких видов сырья: овощей, грибов, рыбы, нерыбного водного сырья, дичи. </w:t>
            </w:r>
          </w:p>
          <w:p w:rsidR="001425A6" w:rsidRPr="003323C9" w:rsidRDefault="001425A6" w:rsidP="00D06E0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425A6" w:rsidRPr="003323C9" w:rsidRDefault="001425A6" w:rsidP="00D06E0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425A6" w:rsidRPr="003323C9" w:rsidRDefault="001425A6" w:rsidP="00D06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5A6" w:rsidRPr="003323C9" w:rsidRDefault="001425A6" w:rsidP="00D06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2, 3</w:t>
            </w:r>
          </w:p>
        </w:tc>
      </w:tr>
      <w:tr w:rsidR="001425A6" w:rsidRPr="003323C9" w:rsidTr="00313057">
        <w:trPr>
          <w:trHeight w:val="131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5A6" w:rsidRPr="003323C9" w:rsidRDefault="001425A6" w:rsidP="001425A6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1.3</w:t>
            </w: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1425A6" w:rsidRPr="003323C9" w:rsidRDefault="001425A6" w:rsidP="0014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1425A6" w:rsidRPr="003323C9" w:rsidRDefault="001425A6" w:rsidP="00D06E0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5A6" w:rsidRPr="003323C9" w:rsidRDefault="001425A6" w:rsidP="00D06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2, 3</w:t>
            </w:r>
          </w:p>
        </w:tc>
      </w:tr>
      <w:tr w:rsidR="00D06E0B" w:rsidRPr="003323C9" w:rsidTr="008761D6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0B" w:rsidRPr="003323C9" w:rsidRDefault="00D06E0B" w:rsidP="00D06E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1.4.</w:t>
            </w:r>
          </w:p>
          <w:p w:rsidR="00D06E0B" w:rsidRPr="003323C9" w:rsidRDefault="00D06E0B" w:rsidP="00D06E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0B" w:rsidRPr="003323C9" w:rsidRDefault="00D06E0B" w:rsidP="00D06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2, 3</w:t>
            </w:r>
          </w:p>
        </w:tc>
      </w:tr>
    </w:tbl>
    <w:p w:rsidR="00663A6A" w:rsidRPr="003323C9" w:rsidRDefault="00663A6A" w:rsidP="00663A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63A6A" w:rsidRPr="003323C9" w:rsidRDefault="00663A6A" w:rsidP="008761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3323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Оценочные задания</w:t>
      </w:r>
    </w:p>
    <w:p w:rsidR="008761D6" w:rsidRPr="003323C9" w:rsidRDefault="008761D6" w:rsidP="00663A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61D6" w:rsidRPr="003323C9" w:rsidRDefault="008761D6" w:rsidP="00663A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 для выполнения практической работы: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Внимательно прочитайте задание.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Выполните задания 1, 2 и 3.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6663"/>
      </w:tblGrid>
      <w:tr w:rsidR="00663A6A" w:rsidRPr="003323C9" w:rsidTr="008761D6">
        <w:tc>
          <w:tcPr>
            <w:tcW w:w="1559" w:type="dxa"/>
          </w:tcPr>
          <w:p w:rsidR="00663A6A" w:rsidRPr="003323C9" w:rsidRDefault="00663A6A" w:rsidP="0066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1.</w:t>
            </w:r>
          </w:p>
        </w:tc>
        <w:tc>
          <w:tcPr>
            <w:tcW w:w="6663" w:type="dxa"/>
          </w:tcPr>
          <w:p w:rsidR="00663A6A" w:rsidRPr="003323C9" w:rsidRDefault="00663A6A" w:rsidP="0066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технологические карты на приготовляемое блюдо, п</w:t>
            </w: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</w:rPr>
              <w:t>одготовьте рабочее место, оборудование, сырье, материалы для приготовления блюда</w:t>
            </w: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63A6A" w:rsidRPr="003323C9" w:rsidTr="008761D6">
        <w:tc>
          <w:tcPr>
            <w:tcW w:w="1559" w:type="dxa"/>
          </w:tcPr>
          <w:p w:rsidR="00663A6A" w:rsidRPr="003323C9" w:rsidRDefault="00663A6A" w:rsidP="0066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2.</w:t>
            </w:r>
          </w:p>
        </w:tc>
        <w:tc>
          <w:tcPr>
            <w:tcW w:w="6663" w:type="dxa"/>
          </w:tcPr>
          <w:p w:rsidR="00663A6A" w:rsidRPr="003323C9" w:rsidRDefault="00663A6A" w:rsidP="0066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Приготовьте и оформите блюдо на подачу в соответствии с представленным вариантом.</w:t>
            </w:r>
          </w:p>
        </w:tc>
      </w:tr>
      <w:tr w:rsidR="00663A6A" w:rsidRPr="003323C9" w:rsidTr="008761D6">
        <w:tc>
          <w:tcPr>
            <w:tcW w:w="1559" w:type="dxa"/>
          </w:tcPr>
          <w:p w:rsidR="00663A6A" w:rsidRPr="003323C9" w:rsidRDefault="00663A6A" w:rsidP="0066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3.</w:t>
            </w:r>
          </w:p>
        </w:tc>
        <w:tc>
          <w:tcPr>
            <w:tcW w:w="6663" w:type="dxa"/>
          </w:tcPr>
          <w:p w:rsidR="00663A6A" w:rsidRPr="003323C9" w:rsidRDefault="00663A6A" w:rsidP="0066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Представьте блюдо и технологическую карту для оценивания экзаменаторам.</w:t>
            </w:r>
          </w:p>
        </w:tc>
      </w:tr>
    </w:tbl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 можете воспользоваться: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сборником рецептур блюд и кулинарных изделий для предприятий общественного питания;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калькулятором;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технологическим оборудованием, кухонной и столовой посудой, инвентарём и инструментами, имеющимися в учебной кухне ресторана.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Максимальное время выполнения заданий – 6 часов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Последовательность выполнения практической работы экзамена по модулю: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3323C9">
        <w:rPr>
          <w:rFonts w:ascii="Times New Roman" w:eastAsia="PMingLiU" w:hAnsi="Times New Roman" w:cs="Times New Roman"/>
          <w:sz w:val="24"/>
          <w:szCs w:val="24"/>
          <w:lang w:eastAsia="zh-TW"/>
        </w:rPr>
        <w:t>1. Составить технологическую карту, рассчитать сырье.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3323C9">
        <w:rPr>
          <w:rFonts w:ascii="Times New Roman" w:eastAsia="PMingLiU" w:hAnsi="Times New Roman" w:cs="Times New Roman"/>
          <w:sz w:val="24"/>
          <w:szCs w:val="24"/>
          <w:lang w:eastAsia="zh-TW"/>
        </w:rPr>
        <w:t>2. Организовать рабочее место.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3323C9">
        <w:rPr>
          <w:rFonts w:ascii="Times New Roman" w:eastAsia="PMingLiU" w:hAnsi="Times New Roman" w:cs="Times New Roman"/>
          <w:sz w:val="24"/>
          <w:szCs w:val="24"/>
          <w:lang w:eastAsia="zh-TW"/>
        </w:rPr>
        <w:t>3.Выбрать оборудование, инвентарь и посуду для приготовления полуфабрикатов, обосновать сделанный выбор.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3323C9">
        <w:rPr>
          <w:rFonts w:ascii="Times New Roman" w:eastAsia="PMingLiU" w:hAnsi="Times New Roman" w:cs="Times New Roman"/>
          <w:sz w:val="24"/>
          <w:szCs w:val="24"/>
          <w:lang w:eastAsia="zh-TW"/>
        </w:rPr>
        <w:lastRenderedPageBreak/>
        <w:t>4. Выполнить технологические операции по подготовке сырья.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3323C9">
        <w:rPr>
          <w:rFonts w:ascii="Times New Roman" w:eastAsia="PMingLiU" w:hAnsi="Times New Roman" w:cs="Times New Roman"/>
          <w:sz w:val="24"/>
          <w:szCs w:val="24"/>
          <w:lang w:eastAsia="zh-TW"/>
        </w:rPr>
        <w:t>5. Выполнить приготовление блюда с соблюдением последовательности технологических операций, температурного режима и санитарных требований.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3323C9">
        <w:rPr>
          <w:rFonts w:ascii="Times New Roman" w:eastAsia="PMingLiU" w:hAnsi="Times New Roman" w:cs="Times New Roman"/>
          <w:sz w:val="24"/>
          <w:szCs w:val="24"/>
          <w:lang w:eastAsia="zh-TW"/>
        </w:rPr>
        <w:t>6. Дать органолептическую оценку качества готового блюда в соответствии с требованиями проведения бракеража.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PMingLiU" w:hAnsi="Times New Roman" w:cs="Times New Roman"/>
          <w:sz w:val="24"/>
          <w:szCs w:val="24"/>
          <w:lang w:eastAsia="zh-TW"/>
        </w:rPr>
        <w:t>7. Представить блюдо и технологическую карту для оценивания.</w:t>
      </w:r>
    </w:p>
    <w:p w:rsidR="00663A6A" w:rsidRPr="003323C9" w:rsidRDefault="00663A6A" w:rsidP="00663A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Варианты заданий для экзамена по модулю</w:t>
      </w:r>
    </w:p>
    <w:p w:rsidR="00663A6A" w:rsidRPr="003323C9" w:rsidRDefault="00663A6A" w:rsidP="00663A6A">
      <w:pPr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Инструкция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воспользоваться  сборником рецептур, технологическими картами.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 3 ч 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полуфабрикаты котлеты мясные  натуральные рубленые 2 порции.</w:t>
      </w:r>
    </w:p>
    <w:p w:rsidR="008761D6" w:rsidRPr="003323C9" w:rsidRDefault="00094E6B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761D6"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полуфабриката  на 20 порций и оформление технологической карточки.</w:t>
      </w:r>
    </w:p>
    <w:p w:rsidR="008761D6" w:rsidRPr="003323C9" w:rsidRDefault="00094E6B" w:rsidP="00094E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</w:t>
      </w:r>
      <w:r w:rsidR="008761D6" w:rsidRPr="003323C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8761D6" w:rsidRPr="003323C9" w:rsidRDefault="008761D6" w:rsidP="00876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полуфабрикаты зразы из говядины рубленые 2 порции.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30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полуфабрикаты тефтели из говядины (с рисом) 2 порции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26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4</w:t>
      </w:r>
    </w:p>
    <w:p w:rsidR="008761D6" w:rsidRPr="003323C9" w:rsidRDefault="008761D6" w:rsidP="00876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полуфабрикаты бифштекс рубленый 2 порции.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полуфабриката  на 30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5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полуфабрикаты грудка куриная фаршированная 2 порции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26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6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Приготовить полуфабрикаты  шницель 2 порции. 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30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7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рулет с луком и яйцом  2 порции.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полуфабриката  на 30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8</w:t>
      </w:r>
    </w:p>
    <w:p w:rsidR="008761D6" w:rsidRPr="003323C9" w:rsidRDefault="008761D6" w:rsidP="00876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шашлык из свинины 2 порции.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полуфабриката  на 30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9.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шницель из  свинины 2 порции</w:t>
      </w:r>
    </w:p>
    <w:p w:rsidR="008761D6" w:rsidRPr="003323C9" w:rsidRDefault="008761D6" w:rsidP="00D06E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30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10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эскалоп из свинины 2 порции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12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11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 говядина тушеная с черносливом.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30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12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щука фаршированная.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полуфабриката  на 16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13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Приготовить полуфабрикат  </w:t>
      </w:r>
      <w:proofErr w:type="gramStart"/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тельное</w:t>
      </w:r>
      <w:proofErr w:type="gramEnd"/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рыбы 2 порции.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18 порций и оформление технологической карточки.</w:t>
      </w:r>
    </w:p>
    <w:p w:rsidR="008761D6" w:rsidRPr="003323C9" w:rsidRDefault="00094E6B" w:rsidP="00094E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Задание 14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Приготовить полуфабрикат  курица фаршированная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15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шашлык из курицы 2 порции.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30 порций и оформ</w:t>
      </w:r>
      <w:r w:rsidR="00094E6B"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16</w:t>
      </w:r>
    </w:p>
    <w:p w:rsidR="008761D6" w:rsidRPr="003323C9" w:rsidRDefault="008761D6" w:rsidP="00876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ножка куриная фаршированная  2 порции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полуфабриката  на 26 порций и оформление технологической карточ</w:t>
      </w:r>
      <w:r w:rsidR="00094E6B"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</w:p>
    <w:p w:rsidR="008761D6" w:rsidRPr="003323C9" w:rsidRDefault="008761D6" w:rsidP="008761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</w:pPr>
    </w:p>
    <w:p w:rsidR="00E4225B" w:rsidRPr="003323C9" w:rsidRDefault="00E4225B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29E6" w:rsidRPr="003323C9" w:rsidRDefault="00BA29E6" w:rsidP="00FD2190">
      <w:pPr>
        <w:spacing w:after="0" w:line="240" w:lineRule="auto"/>
        <w:ind w:firstLine="900"/>
        <w:jc w:val="center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:rsidR="00663A6A" w:rsidRPr="003323C9" w:rsidRDefault="00663A6A" w:rsidP="00FD2190">
      <w:pPr>
        <w:spacing w:after="0" w:line="240" w:lineRule="auto"/>
        <w:ind w:firstLine="900"/>
        <w:jc w:val="center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:rsidR="00663A6A" w:rsidRPr="003323C9" w:rsidRDefault="00663A6A" w:rsidP="00FD2190">
      <w:pPr>
        <w:spacing w:after="0" w:line="240" w:lineRule="auto"/>
        <w:ind w:firstLine="900"/>
        <w:jc w:val="center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:rsidR="00663A6A" w:rsidRPr="003323C9" w:rsidRDefault="00663A6A" w:rsidP="00FD2190">
      <w:pPr>
        <w:spacing w:after="0" w:line="240" w:lineRule="auto"/>
        <w:ind w:firstLine="900"/>
        <w:jc w:val="center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:rsidR="00864406" w:rsidRPr="003323C9" w:rsidRDefault="00864406" w:rsidP="008C135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4406" w:rsidRPr="003323C9" w:rsidRDefault="00864406" w:rsidP="00FD2190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Критерии оценки</w:t>
      </w:r>
    </w:p>
    <w:p w:rsidR="00663A6A" w:rsidRPr="003323C9" w:rsidRDefault="00663A6A" w:rsidP="00663A6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Экспертный лист/оценочный лист:</w:t>
      </w:r>
    </w:p>
    <w:p w:rsidR="00663A6A" w:rsidRPr="003323C9" w:rsidRDefault="00663A6A" w:rsidP="00663A6A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63A6A" w:rsidRPr="00663A6A" w:rsidRDefault="00663A6A" w:rsidP="00663A6A">
      <w:pPr>
        <w:spacing w:after="200" w:line="360" w:lineRule="auto"/>
        <w:jc w:val="both"/>
        <w:rPr>
          <w:rFonts w:ascii="Calibri" w:eastAsia="Calibri" w:hAnsi="Calibri" w:cs="Times New Roman"/>
          <w:bCs/>
          <w:sz w:val="24"/>
          <w:szCs w:val="24"/>
        </w:rPr>
        <w:sectPr w:rsidR="00663A6A" w:rsidRPr="00663A6A" w:rsidSect="008761D6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Style w:val="10"/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1701"/>
        <w:gridCol w:w="3118"/>
        <w:gridCol w:w="1843"/>
        <w:gridCol w:w="1701"/>
      </w:tblGrid>
      <w:tr w:rsidR="00663A6A" w:rsidRPr="003323C9" w:rsidTr="008761D6">
        <w:tc>
          <w:tcPr>
            <w:tcW w:w="6062" w:type="dxa"/>
            <w:vMerge w:val="restart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6662" w:type="dxa"/>
            <w:gridSpan w:val="3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Регистрация показателей оценки</w:t>
            </w:r>
          </w:p>
        </w:tc>
        <w:tc>
          <w:tcPr>
            <w:tcW w:w="1701" w:type="dxa"/>
            <w:vMerge w:val="restart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Количество набранных баллов за экзамен</w:t>
            </w:r>
          </w:p>
        </w:tc>
      </w:tr>
      <w:tr w:rsidR="00663A6A" w:rsidRPr="003323C9" w:rsidTr="008761D6">
        <w:tc>
          <w:tcPr>
            <w:tcW w:w="6062" w:type="dxa"/>
            <w:vMerge/>
          </w:tcPr>
          <w:p w:rsidR="00663A6A" w:rsidRPr="003323C9" w:rsidRDefault="00663A6A" w:rsidP="00663A6A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соответствует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частично соответствует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не соответствует</w:t>
            </w:r>
          </w:p>
        </w:tc>
        <w:tc>
          <w:tcPr>
            <w:tcW w:w="1701" w:type="dxa"/>
            <w:vMerge/>
          </w:tcPr>
          <w:p w:rsidR="00663A6A" w:rsidRPr="003323C9" w:rsidRDefault="00663A6A" w:rsidP="00663A6A">
            <w:pPr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Cs/>
                <w:sz w:val="24"/>
                <w:szCs w:val="24"/>
              </w:rPr>
            </w:pPr>
            <w:proofErr w:type="gramStart"/>
            <w:r w:rsidRPr="003323C9">
              <w:rPr>
                <w:bCs/>
                <w:sz w:val="24"/>
                <w:szCs w:val="24"/>
              </w:rPr>
              <w:t>Правильность выполнения расчетов и оформления ТК или ТТК (правильность расчета количества продуктов, норм отходов, выхода готового блюда, соблюдение баланса пищевых веществ, правильность оформления ТК (ТТК)</w:t>
            </w:r>
            <w:proofErr w:type="gramEnd"/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/>
                <w:sz w:val="24"/>
                <w:szCs w:val="24"/>
              </w:rPr>
            </w:pPr>
            <w:r w:rsidRPr="003323C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/>
                <w:bCs/>
                <w:sz w:val="24"/>
                <w:szCs w:val="24"/>
              </w:rPr>
            </w:pPr>
            <w:r w:rsidRPr="003323C9">
              <w:rPr>
                <w:b/>
                <w:bCs/>
                <w:sz w:val="24"/>
                <w:szCs w:val="24"/>
              </w:rPr>
              <w:t>Организация работы (макс. балл):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/>
                <w:sz w:val="24"/>
                <w:szCs w:val="24"/>
              </w:rPr>
            </w:pPr>
            <w:r w:rsidRPr="003323C9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Правильное использование разделочных досок (в соответствии с международными стандартами)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Раздельное использование контейнеров для мусора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Соблюдение санитарно-гигиенических требований, персональной гигиены в соответствии с ХАССП (</w:t>
            </w:r>
            <w:proofErr w:type="spellStart"/>
            <w:r w:rsidRPr="003323C9">
              <w:rPr>
                <w:sz w:val="24"/>
                <w:szCs w:val="24"/>
              </w:rPr>
              <w:t>сан</w:t>
            </w:r>
            <w:proofErr w:type="gramStart"/>
            <w:r w:rsidRPr="003323C9">
              <w:rPr>
                <w:sz w:val="24"/>
                <w:szCs w:val="24"/>
              </w:rPr>
              <w:t>.с</w:t>
            </w:r>
            <w:proofErr w:type="gramEnd"/>
            <w:r w:rsidRPr="003323C9">
              <w:rPr>
                <w:sz w:val="24"/>
                <w:szCs w:val="24"/>
              </w:rPr>
              <w:t>пец.одежда</w:t>
            </w:r>
            <w:proofErr w:type="spellEnd"/>
            <w:r w:rsidRPr="003323C9">
              <w:rPr>
                <w:sz w:val="24"/>
                <w:szCs w:val="24"/>
              </w:rPr>
              <w:t>, чистота рук, работа в перчатках, правильная дегустация в процессе приготовления, чистота на рабочем месте)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Правильный выбор и правильное, безопасное использование оборудования, инвентаря, инструментов, посуды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/>
                <w:bCs/>
                <w:sz w:val="24"/>
                <w:szCs w:val="24"/>
              </w:rPr>
            </w:pPr>
            <w:r w:rsidRPr="003323C9">
              <w:rPr>
                <w:b/>
                <w:bCs/>
                <w:sz w:val="24"/>
                <w:szCs w:val="24"/>
              </w:rPr>
              <w:t>Приготовление (макс. балл):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/>
                <w:bCs/>
                <w:sz w:val="24"/>
                <w:szCs w:val="24"/>
              </w:rPr>
            </w:pPr>
            <w:r w:rsidRPr="003323C9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Выбор основных продуктов и дополнительных ингредиентов, соответствующих заданию и предварительной заявке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Рациональный расход продуктов в соответствии с нормами отходов и потерь, оптимизация процесса обработки (экономия ресурсов: продуктов, времени и т.д., отсутствие брака)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 xml:space="preserve">Правильный выбор способов, техник приготовления, </w:t>
            </w:r>
            <w:r w:rsidRPr="003323C9">
              <w:rPr>
                <w:sz w:val="24"/>
                <w:szCs w:val="24"/>
              </w:rPr>
              <w:lastRenderedPageBreak/>
              <w:t>соответствующих продукту, технологии, правильное планирование и ведение процесса приготовления, оптимизация процесса приготовления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/>
                <w:sz w:val="24"/>
                <w:szCs w:val="24"/>
              </w:rPr>
            </w:pPr>
            <w:r w:rsidRPr="003323C9">
              <w:rPr>
                <w:b/>
                <w:sz w:val="24"/>
                <w:szCs w:val="24"/>
              </w:rPr>
              <w:lastRenderedPageBreak/>
              <w:t>Презентация – визуальная оценка и дегустация (макс. балл):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/>
                <w:sz w:val="24"/>
                <w:szCs w:val="24"/>
              </w:rPr>
            </w:pPr>
            <w:r w:rsidRPr="003323C9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Соблюдение времени подачи, температуры подачи в соответствии с заданием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Соблюдение массы блюда, изделия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Аккуратность выкладывания на посуду для отпуска (чистота изделий, закусок из мяса, тарелки)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proofErr w:type="gramStart"/>
            <w:r w:rsidRPr="003323C9">
              <w:rPr>
                <w:sz w:val="24"/>
                <w:szCs w:val="24"/>
              </w:rPr>
              <w:t>Гармоничность, креативность внешнего вида готовой продукции (общее визуальное впечатление): цвет/сочетание/баланс/композиция)</w:t>
            </w:r>
            <w:proofErr w:type="gramEnd"/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Гармоничность вкуса, аромата готовой продукции в целом, каждого компонента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Соответствие текстуры каждого компонента изделия заданию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b/>
                <w:sz w:val="24"/>
                <w:szCs w:val="24"/>
              </w:rPr>
              <w:t>Устное обоснование результатов работы/презентация (макс. балл):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/>
                <w:sz w:val="24"/>
                <w:szCs w:val="24"/>
              </w:rPr>
            </w:pPr>
            <w:r w:rsidRPr="003323C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Представление готового блюда с комментариями технологии приготовления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Умение исправить недостатки блюда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/>
                <w:bCs/>
                <w:sz w:val="24"/>
                <w:szCs w:val="24"/>
              </w:rPr>
            </w:pPr>
            <w:r w:rsidRPr="003323C9">
              <w:rPr>
                <w:b/>
                <w:bCs/>
                <w:sz w:val="24"/>
                <w:szCs w:val="24"/>
              </w:rPr>
              <w:t>Оценка портфолио (макс. балл):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/>
                <w:bCs/>
                <w:sz w:val="24"/>
                <w:szCs w:val="24"/>
              </w:rPr>
            </w:pPr>
            <w:r w:rsidRPr="003323C9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Отсутствие подтверждающего документа минус 1 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jc w:val="right"/>
              <w:rPr>
                <w:b/>
                <w:bCs/>
                <w:sz w:val="24"/>
                <w:szCs w:val="24"/>
              </w:rPr>
            </w:pPr>
            <w:r w:rsidRPr="003323C9">
              <w:rPr>
                <w:b/>
                <w:bCs/>
                <w:sz w:val="24"/>
                <w:szCs w:val="24"/>
              </w:rPr>
              <w:t>Сумма баллов: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/>
                <w:bCs/>
                <w:sz w:val="24"/>
                <w:szCs w:val="24"/>
              </w:rPr>
            </w:pPr>
            <w:r w:rsidRPr="003323C9"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663A6A" w:rsidRPr="00663A6A" w:rsidRDefault="00663A6A" w:rsidP="00663A6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663A6A" w:rsidRPr="00663A6A" w:rsidSect="008761D6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Защита портфолио: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3C9">
        <w:rPr>
          <w:rFonts w:ascii="Times New Roman" w:eastAsia="Times New Roman" w:hAnsi="Times New Roman" w:cs="Times New Roman"/>
          <w:sz w:val="24"/>
          <w:szCs w:val="24"/>
        </w:rPr>
        <w:t xml:space="preserve">Оценивание портфолио может </w:t>
      </w:r>
      <w:proofErr w:type="gramStart"/>
      <w:r w:rsidRPr="003323C9">
        <w:rPr>
          <w:rFonts w:ascii="Times New Roman" w:eastAsia="Times New Roman" w:hAnsi="Times New Roman" w:cs="Times New Roman"/>
          <w:sz w:val="24"/>
          <w:szCs w:val="24"/>
        </w:rPr>
        <w:t>проводится</w:t>
      </w:r>
      <w:proofErr w:type="gramEnd"/>
      <w:r w:rsidRPr="003323C9">
        <w:rPr>
          <w:rFonts w:ascii="Times New Roman" w:eastAsia="Times New Roman" w:hAnsi="Times New Roman" w:cs="Times New Roman"/>
          <w:sz w:val="24"/>
          <w:szCs w:val="24"/>
        </w:rPr>
        <w:t xml:space="preserve"> как во время экзамена, так и до него. На экзамен представляется портфолио и заполненный оценочный лист по анализу содержания и оцениванию портфолио.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оценки: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Каждое задание практической работы оценивается в баллах. Максимальное количество баллов по заданию складывается в зависимости от количества оцениваемых практических операций. Самоанализ содержания портфолио оценивается в баллах по установленным критериям.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Максимальное количество баллов – 61. 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Итоговый балл получается путем суммирования баллов по каждому заданию. Пороговое значение – 34 балла (55%).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Перевод баллов в оценку: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3C9">
        <w:rPr>
          <w:rFonts w:ascii="Times New Roman" w:eastAsia="Calibri" w:hAnsi="Times New Roman" w:cs="Times New Roman"/>
          <w:sz w:val="24"/>
          <w:szCs w:val="24"/>
        </w:rPr>
        <w:t>Максимальный балл – 61, соответствует оценке «5»;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3C9">
        <w:rPr>
          <w:rFonts w:ascii="Times New Roman" w:eastAsia="Calibri" w:hAnsi="Times New Roman" w:cs="Times New Roman"/>
          <w:sz w:val="24"/>
          <w:szCs w:val="24"/>
        </w:rPr>
        <w:t>От 48 до 60 баллов – соответствует оценке «4»;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3C9">
        <w:rPr>
          <w:rFonts w:ascii="Times New Roman" w:eastAsia="Calibri" w:hAnsi="Times New Roman" w:cs="Times New Roman"/>
          <w:sz w:val="24"/>
          <w:szCs w:val="24"/>
        </w:rPr>
        <w:t>От 34 до 47 баллов – соответствует оценке «3»;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23C9">
        <w:rPr>
          <w:rFonts w:ascii="Times New Roman" w:eastAsia="Calibri" w:hAnsi="Times New Roman" w:cs="Times New Roman"/>
          <w:sz w:val="24"/>
          <w:szCs w:val="24"/>
        </w:rPr>
        <w:t>Ниже 34 баллов – задание считается не выполненным.</w:t>
      </w:r>
    </w:p>
    <w:p w:rsidR="00663A6A" w:rsidRPr="00663A6A" w:rsidRDefault="00663A6A" w:rsidP="00663A6A">
      <w:pPr>
        <w:spacing w:after="0" w:line="360" w:lineRule="auto"/>
        <w:ind w:left="9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5D62" w:rsidRPr="00F76A5B" w:rsidRDefault="00C85D62" w:rsidP="00C85D62">
      <w:pPr>
        <w:spacing w:after="0" w:line="360" w:lineRule="auto"/>
        <w:ind w:left="90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IV</w:t>
      </w: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Материально-техническое и информационное обеспечение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</w:rPr>
        <w:t>Лаборатория Учебная кухня ресторана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преподавателя.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Место для презентации готовой кулинарной продукции (обеденный стол, стулья, шкаф для столовой посуды).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Технические средства обучения (компьютер, средства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</w:rPr>
        <w:t>аудиовизуализации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</w:rPr>
        <w:t>, мультимедийные и интерактивные обучающие материалы).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Основное и вспомогательное технологическое оборудование: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Весы настольные электронные; 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</w:rPr>
        <w:t>Пароконвектомат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Конвекционная печь или жарочный шкаф;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Микроволновая печь;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</w:rPr>
        <w:t>Расстоечный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 шкаф;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Плита электрическая;  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Фритюрница;  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Электрогриль</w:t>
      </w:r>
      <w:proofErr w:type="spellEnd"/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(жарочная поверхность)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Шкаф холодильный;  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Шкаф морозильный;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Шкаф шоковой заморозки;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</w:rPr>
        <w:t>Льдогенератор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Тестораскаточная машина;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Планетарный миксер;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Мясорубка;</w:t>
      </w:r>
    </w:p>
    <w:p w:rsidR="00F76A5B" w:rsidRPr="00F76A5B" w:rsidRDefault="00F76A5B" w:rsidP="00F76A5B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Овощерезка или процессор кухонный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</w:rPr>
        <w:t>Слайсер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F76A5B" w:rsidRPr="00F76A5B" w:rsidRDefault="00F76A5B" w:rsidP="00F76A5B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Куттер или </w:t>
      </w:r>
      <w:proofErr w:type="spellStart"/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бликсер</w:t>
      </w:r>
      <w:proofErr w:type="spellEnd"/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(для тонкого измельчения продуктов) или процессор кухонный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Миксер для коктейлей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Соковыжималки (для </w:t>
      </w:r>
      <w:proofErr w:type="gramStart"/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цитрусовых</w:t>
      </w:r>
      <w:proofErr w:type="gramEnd"/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 универсальная)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Машина для вакуумной упаковки;  </w:t>
      </w:r>
    </w:p>
    <w:p w:rsidR="00F76A5B" w:rsidRPr="00F76A5B" w:rsidRDefault="00F76A5B" w:rsidP="00F76A5B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Кофемашина</w:t>
      </w:r>
      <w:proofErr w:type="spellEnd"/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 </w:t>
      </w:r>
      <w:proofErr w:type="spellStart"/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капучинатором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F76A5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F76A5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F76A5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lastRenderedPageBreak/>
        <w:t>Кофемолка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Газовая горелка (для </w:t>
      </w:r>
      <w:proofErr w:type="spellStart"/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карамелизации</w:t>
      </w:r>
      <w:proofErr w:type="spellEnd"/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)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F76A5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F76A5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Овоскоп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proofErr w:type="spellStart"/>
      <w:r w:rsidRPr="00F76A5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F76A5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F76A5B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F76A5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76A5B" w:rsidRPr="00F76A5B" w:rsidRDefault="00C85D62" w:rsidP="00846FD2">
      <w:pPr>
        <w:numPr>
          <w:ilvl w:val="0"/>
          <w:numId w:val="34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Литература:</w:t>
      </w:r>
      <w:r w:rsidR="00F76A5B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76A5B" w:rsidRPr="00F76A5B" w:rsidRDefault="00F76A5B" w:rsidP="00846FD2">
      <w:pPr>
        <w:numPr>
          <w:ilvl w:val="0"/>
          <w:numId w:val="34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Законы. 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 Федерации 23 дек. 1999 г.: в ред. на 13.07.2015г. № 213-ФЗ].</w:t>
      </w:r>
      <w:proofErr w:type="gramEnd"/>
    </w:p>
    <w:p w:rsidR="00F76A5B" w:rsidRPr="00F76A5B" w:rsidRDefault="00F76A5B" w:rsidP="00846FD2">
      <w:pPr>
        <w:numPr>
          <w:ilvl w:val="0"/>
          <w:numId w:val="34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F76A5B" w:rsidRPr="00F76A5B" w:rsidRDefault="00F76A5B" w:rsidP="00846FD2">
      <w:pPr>
        <w:numPr>
          <w:ilvl w:val="0"/>
          <w:numId w:val="34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F76A5B" w:rsidRPr="00F76A5B" w:rsidRDefault="00F76A5B" w:rsidP="00F76A5B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2015-01-01. -  М.: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8 с.</w:t>
      </w:r>
    </w:p>
    <w:p w:rsidR="00F76A5B" w:rsidRPr="00F76A5B" w:rsidRDefault="00F76A5B" w:rsidP="00846FD2">
      <w:pPr>
        <w:numPr>
          <w:ilvl w:val="0"/>
          <w:numId w:val="34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F76A5B" w:rsidRPr="00F76A5B" w:rsidRDefault="00F76A5B" w:rsidP="00F76A5B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2016-01-01. -  М.: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48 с.</w:t>
      </w:r>
    </w:p>
    <w:p w:rsidR="00F76A5B" w:rsidRPr="00F76A5B" w:rsidRDefault="00F76A5B" w:rsidP="00846FD2">
      <w:pPr>
        <w:numPr>
          <w:ilvl w:val="0"/>
          <w:numId w:val="34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2015-01-01. -  М.: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F76A5B" w:rsidRPr="00F76A5B" w:rsidRDefault="00F76A5B" w:rsidP="00846FD2">
      <w:pPr>
        <w:numPr>
          <w:ilvl w:val="0"/>
          <w:numId w:val="34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01.- М.: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2014.- </w:t>
      </w:r>
      <w:r w:rsidRPr="00F76A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</w:p>
    <w:p w:rsidR="00F76A5B" w:rsidRPr="00F76A5B" w:rsidRDefault="00F76A5B" w:rsidP="00846FD2">
      <w:pPr>
        <w:numPr>
          <w:ilvl w:val="0"/>
          <w:numId w:val="34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12 с.</w:t>
      </w:r>
    </w:p>
    <w:p w:rsidR="00F76A5B" w:rsidRPr="00F76A5B" w:rsidRDefault="00F76A5B" w:rsidP="00846FD2">
      <w:pPr>
        <w:numPr>
          <w:ilvl w:val="0"/>
          <w:numId w:val="34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11 с.</w:t>
      </w:r>
    </w:p>
    <w:p w:rsidR="00F76A5B" w:rsidRPr="00F76A5B" w:rsidRDefault="00F76A5B" w:rsidP="00846FD2">
      <w:pPr>
        <w:numPr>
          <w:ilvl w:val="0"/>
          <w:numId w:val="34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16 с. </w:t>
      </w:r>
    </w:p>
    <w:p w:rsidR="00F76A5B" w:rsidRPr="00F76A5B" w:rsidRDefault="00F76A5B" w:rsidP="00846FD2">
      <w:pPr>
        <w:numPr>
          <w:ilvl w:val="0"/>
          <w:numId w:val="34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F76A5B" w:rsidRPr="00F76A5B" w:rsidRDefault="00F76A5B" w:rsidP="00846FD2">
      <w:pPr>
        <w:numPr>
          <w:ilvl w:val="0"/>
          <w:numId w:val="34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F76A5B" w:rsidRPr="00F76A5B" w:rsidRDefault="00F76A5B" w:rsidP="00846FD2">
      <w:pPr>
        <w:numPr>
          <w:ilvl w:val="0"/>
          <w:numId w:val="34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, 2015.- 544с.</w:t>
      </w:r>
    </w:p>
    <w:p w:rsidR="00F76A5B" w:rsidRPr="00F76A5B" w:rsidRDefault="00F76A5B" w:rsidP="00846FD2">
      <w:pPr>
        <w:numPr>
          <w:ilvl w:val="0"/>
          <w:numId w:val="34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плюс, 2013.- 808с.</w:t>
      </w:r>
    </w:p>
    <w:p w:rsidR="00F76A5B" w:rsidRPr="00F76A5B" w:rsidRDefault="00F76A5B" w:rsidP="00846FD2">
      <w:pPr>
        <w:numPr>
          <w:ilvl w:val="0"/>
          <w:numId w:val="34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Ф.Л.Марчука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М.: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1996.  – 615 с.</w:t>
      </w:r>
    </w:p>
    <w:p w:rsidR="00F76A5B" w:rsidRPr="00F76A5B" w:rsidRDefault="00F76A5B" w:rsidP="00846FD2">
      <w:pPr>
        <w:numPr>
          <w:ilvl w:val="0"/>
          <w:numId w:val="34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proofErr w:type="gram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gram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</w:t>
      </w:r>
      <w:proofErr w:type="gram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ед.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Н.А.Лупея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- М.: </w:t>
      </w:r>
      <w:proofErr w:type="spellStart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1997.- 560 с. </w:t>
      </w:r>
    </w:p>
    <w:p w:rsidR="00F76A5B" w:rsidRPr="00F76A5B" w:rsidRDefault="00F76A5B" w:rsidP="00846FD2">
      <w:pPr>
        <w:numPr>
          <w:ilvl w:val="0"/>
          <w:numId w:val="34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Ботов М.И. Оборудование предприятий общественного питания : учебник для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чреждений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высш.проф.образования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М.И. Ботов, В.Д.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Елхина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В.П. Кирпичников. – 1-е изд. – М. : Издательский центр «Академия», 2013. – 416 с.</w:t>
      </w:r>
    </w:p>
    <w:p w:rsidR="00F76A5B" w:rsidRPr="00F76A5B" w:rsidRDefault="00F76A5B" w:rsidP="00846FD2">
      <w:pPr>
        <w:numPr>
          <w:ilvl w:val="0"/>
          <w:numId w:val="34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М.В. Володина, Т.А.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Сопачева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3-е изд., стер. – М.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2015. – 192 с</w:t>
      </w:r>
    </w:p>
    <w:p w:rsidR="00F76A5B" w:rsidRPr="00F76A5B" w:rsidRDefault="00F76A5B" w:rsidP="00846FD2">
      <w:pPr>
        <w:numPr>
          <w:ilvl w:val="0"/>
          <w:numId w:val="34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Дубровская Н.И. Приготовление супов и соусов: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Н.И. Дубровская , Е.В..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Чубасова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1-е изд. – М. : Издательский центр «Академия», 2015. – 176 с </w:t>
      </w:r>
    </w:p>
    <w:p w:rsidR="00F76A5B" w:rsidRPr="00F76A5B" w:rsidRDefault="00F76A5B" w:rsidP="00846FD2">
      <w:pPr>
        <w:numPr>
          <w:ilvl w:val="0"/>
          <w:numId w:val="34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Золин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В.П.Золин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13-е изд. – М. : Издательский центр «Академия», 2016. – 320 с</w:t>
      </w:r>
    </w:p>
    <w:p w:rsidR="00F76A5B" w:rsidRPr="00F76A5B" w:rsidRDefault="00F76A5B" w:rsidP="00846FD2">
      <w:pPr>
        <w:numPr>
          <w:ilvl w:val="0"/>
          <w:numId w:val="34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F76A5B" w:rsidRPr="00F76A5B" w:rsidRDefault="00F76A5B" w:rsidP="00846FD2">
      <w:pPr>
        <w:numPr>
          <w:ilvl w:val="0"/>
          <w:numId w:val="34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Лутошкина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Г.Г. Техническое оснащение и организация рабочего места: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Г.Г.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Лутошкина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, Ж.С. Анохина. – 1-е изд. – М. : Издательский центр «Академия», 2016. – 240 с</w:t>
      </w:r>
    </w:p>
    <w:p w:rsidR="00F76A5B" w:rsidRPr="00F76A5B" w:rsidRDefault="00F76A5B" w:rsidP="00846FD2">
      <w:pPr>
        <w:numPr>
          <w:ilvl w:val="0"/>
          <w:numId w:val="34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Мартинчик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А.Н.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Мартинчик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А.А.Королев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Ю.В.Несвижский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5-е изд., стер. – М.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2016. – 352 с.</w:t>
      </w:r>
    </w:p>
    <w:p w:rsidR="00F76A5B" w:rsidRPr="00F76A5B" w:rsidRDefault="00F76A5B" w:rsidP="00846FD2">
      <w:pPr>
        <w:numPr>
          <w:ilvl w:val="0"/>
          <w:numId w:val="34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Отельеров</w:t>
      </w:r>
      <w:proofErr w:type="spellEnd"/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-  М.: Ресторанные ведомости, 2013. – 512 с.</w:t>
      </w:r>
    </w:p>
    <w:p w:rsidR="00F76A5B" w:rsidRPr="00F76A5B" w:rsidRDefault="00F76A5B" w:rsidP="00846FD2">
      <w:pPr>
        <w:numPr>
          <w:ilvl w:val="0"/>
          <w:numId w:val="34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F76A5B" w:rsidRPr="00F76A5B" w:rsidRDefault="00F76A5B" w:rsidP="00846FD2">
      <w:pPr>
        <w:numPr>
          <w:ilvl w:val="0"/>
          <w:numId w:val="34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И.П.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4-е изд., стер. – М.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2016. – 192 с.</w:t>
      </w:r>
    </w:p>
    <w:p w:rsidR="00F76A5B" w:rsidRPr="00F76A5B" w:rsidRDefault="00F76A5B" w:rsidP="00846FD2">
      <w:pPr>
        <w:numPr>
          <w:ilvl w:val="0"/>
          <w:numId w:val="34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И.П. Приготовление блюд из мяса и домашней птицы: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И.П.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2-е изд., стер. – М.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2015. – 128 с </w:t>
      </w:r>
    </w:p>
    <w:p w:rsidR="00F76A5B" w:rsidRPr="00F76A5B" w:rsidRDefault="00F76A5B" w:rsidP="00846FD2">
      <w:pPr>
        <w:numPr>
          <w:ilvl w:val="0"/>
          <w:numId w:val="34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Соколова Е. И. Приготовление блюд из овощей и грибов: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Е.И.Соколова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2-е изд., стер. – М.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2015. – 288 с</w:t>
      </w:r>
    </w:p>
    <w:p w:rsidR="00F76A5B" w:rsidRPr="00F76A5B" w:rsidRDefault="00F76A5B" w:rsidP="00846FD2">
      <w:pPr>
        <w:numPr>
          <w:ilvl w:val="0"/>
          <w:numId w:val="34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студ. учреждений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2015. – 432 с</w:t>
      </w:r>
    </w:p>
    <w:p w:rsidR="00F76A5B" w:rsidRPr="00F76A5B" w:rsidRDefault="00F76A5B" w:rsidP="00F76A5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Электронные издания:</w:t>
      </w:r>
    </w:p>
    <w:p w:rsidR="00F76A5B" w:rsidRPr="00F76A5B" w:rsidRDefault="00F76A5B" w:rsidP="00846FD2">
      <w:pPr>
        <w:numPr>
          <w:ilvl w:val="0"/>
          <w:numId w:val="3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Законы. 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Советом Федерации 23 дек. 1999 г.: в ред. на 13.07.2015г. № 213-ФЗ]. </w:t>
      </w:r>
      <w:hyperlink r:id="rId9" w:history="1">
        <w:r w:rsidRPr="00F76A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http://base.garant.ru</w:t>
        </w:r>
      </w:hyperlink>
      <w:proofErr w:type="gramEnd"/>
    </w:p>
    <w:p w:rsidR="00F76A5B" w:rsidRPr="00F76A5B" w:rsidRDefault="00F76A5B" w:rsidP="00846FD2">
      <w:pPr>
        <w:numPr>
          <w:ilvl w:val="0"/>
          <w:numId w:val="3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F76A5B" w:rsidRPr="00F76A5B" w:rsidRDefault="00F76A5B" w:rsidP="00846FD2">
      <w:pPr>
        <w:numPr>
          <w:ilvl w:val="0"/>
          <w:numId w:val="3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F76A5B" w:rsidRPr="00F76A5B" w:rsidRDefault="00F76A5B" w:rsidP="00846FD2">
      <w:pPr>
        <w:numPr>
          <w:ilvl w:val="0"/>
          <w:numId w:val="3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 1.1.1058-01. Организация и проведение производственного </w:t>
      </w:r>
      <w:proofErr w:type="gram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F76A5B" w:rsidRPr="00F76A5B" w:rsidRDefault="00F76A5B" w:rsidP="00846FD2">
      <w:pPr>
        <w:numPr>
          <w:ilvl w:val="0"/>
          <w:numId w:val="3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F76A5B" w:rsidRPr="00F76A5B" w:rsidRDefault="00F76A5B" w:rsidP="00846FD2">
      <w:pPr>
        <w:numPr>
          <w:ilvl w:val="0"/>
          <w:numId w:val="3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F76A5B" w:rsidRPr="00F76A5B" w:rsidRDefault="00846FD2" w:rsidP="00F76A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F76A5B" w:rsidRPr="00F76A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http://pravo.gov.ru/proxy/ips/?docbody=&amp;nd=102063865&amp;rdk=&amp;backlink=1</w:t>
        </w:r>
      </w:hyperlink>
    </w:p>
    <w:p w:rsidR="00F76A5B" w:rsidRPr="00F76A5B" w:rsidRDefault="00846FD2" w:rsidP="00846FD2">
      <w:pPr>
        <w:numPr>
          <w:ilvl w:val="0"/>
          <w:numId w:val="3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F76A5B" w:rsidRPr="00F76A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http://ozpp.ru/laws2/postan/post7.html</w:t>
        </w:r>
      </w:hyperlink>
    </w:p>
    <w:p w:rsidR="00F76A5B" w:rsidRPr="00F76A5B" w:rsidRDefault="00846FD2" w:rsidP="00846FD2">
      <w:pPr>
        <w:numPr>
          <w:ilvl w:val="0"/>
          <w:numId w:val="3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F76A5B" w:rsidRPr="00F76A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http://www.ohranatruda.ru/ot_biblio/normativ/data_normativ/46/46201/</w:t>
        </w:r>
      </w:hyperlink>
    </w:p>
    <w:p w:rsidR="00F76A5B" w:rsidRPr="00F76A5B" w:rsidRDefault="00846FD2" w:rsidP="00846FD2">
      <w:pPr>
        <w:numPr>
          <w:ilvl w:val="0"/>
          <w:numId w:val="3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http://fcior.edu.ru/catalog/meta/5/p/page.html</w:t>
        </w:r>
      </w:hyperlink>
      <w:r w:rsidR="00F76A5B"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F76A5B" w:rsidRPr="00F76A5B" w:rsidRDefault="00846FD2" w:rsidP="00846FD2">
      <w:pPr>
        <w:numPr>
          <w:ilvl w:val="0"/>
          <w:numId w:val="3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http://www.jur-jur.ru/journals/jur22/index.html</w:t>
        </w:r>
      </w:hyperlink>
      <w:r w:rsidR="00F76A5B"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F76A5B" w:rsidRPr="00F76A5B" w:rsidRDefault="00846FD2" w:rsidP="00846FD2">
      <w:pPr>
        <w:numPr>
          <w:ilvl w:val="0"/>
          <w:numId w:val="3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http://www.eda-server.ru/gastronom/</w:t>
        </w:r>
      </w:hyperlink>
      <w:r w:rsidR="00F76A5B"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F76A5B" w:rsidRPr="00F76A5B" w:rsidRDefault="00846FD2" w:rsidP="00846FD2">
      <w:pPr>
        <w:numPr>
          <w:ilvl w:val="0"/>
          <w:numId w:val="3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http://www.eda-server.ru/culinary-school/</w:t>
        </w:r>
      </w:hyperlink>
    </w:p>
    <w:p w:rsidR="00F76A5B" w:rsidRPr="00F76A5B" w:rsidRDefault="00846FD2" w:rsidP="00846FD2">
      <w:pPr>
        <w:numPr>
          <w:ilvl w:val="0"/>
          <w:numId w:val="3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history="1"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http</w:t>
        </w:r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:/   /</w:t>
        </w:r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www</w:t>
        </w:r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proofErr w:type="spellStart"/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pitportal</w:t>
        </w:r>
        <w:proofErr w:type="spellEnd"/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proofErr w:type="spellStart"/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ru</w:t>
        </w:r>
        <w:proofErr w:type="spellEnd"/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/</w:t>
        </w:r>
      </w:hyperlink>
    </w:p>
    <w:p w:rsidR="00F76A5B" w:rsidRPr="00F76A5B" w:rsidRDefault="00F76A5B" w:rsidP="00F76A5B">
      <w:pPr>
        <w:tabs>
          <w:tab w:val="left" w:pos="113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F76A5B" w:rsidRPr="00F76A5B" w:rsidRDefault="00F76A5B" w:rsidP="00F76A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электронно - библиотечная система «Znanium.com»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http://pravo.gov.ru/proxy/ips/?docbody=&amp;nd=102063865&amp;rdk=&amp;backlink=1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http://ozpp.ru/laws2/postan/post7.html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4. http://www.ohranatruda.ru/ot_biblio/normativ/data_normativ/46/46201/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5. http://ohranatruda.ru/ot_biblio/normativ/data_normativ/9/9744/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6. http://fcior.edu.ru/catalog/meta/5/p/page.html;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7. http://www.jur-jur.ru/journals/jur22/index.html;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8. http://www.eda-server.ru/gastronom/;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9. http://www.eda-server.ru/culinary-school/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4547" w:rsidRPr="00F76A5B" w:rsidRDefault="00A94547" w:rsidP="003343C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A94547" w:rsidRPr="00F76A5B" w:rsidSect="002D1114">
      <w:footerReference w:type="default" r:id="rId18"/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FD2" w:rsidRDefault="00846FD2" w:rsidP="00FD2190">
      <w:pPr>
        <w:spacing w:after="0" w:line="240" w:lineRule="auto"/>
      </w:pPr>
      <w:r>
        <w:separator/>
      </w:r>
    </w:p>
  </w:endnote>
  <w:endnote w:type="continuationSeparator" w:id="0">
    <w:p w:rsidR="00846FD2" w:rsidRDefault="00846FD2" w:rsidP="00FD2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8685390"/>
      <w:docPartObj>
        <w:docPartGallery w:val="Page Numbers (Bottom of Page)"/>
        <w:docPartUnique/>
      </w:docPartObj>
    </w:sdtPr>
    <w:sdtEndPr/>
    <w:sdtContent>
      <w:p w:rsidR="00313057" w:rsidRDefault="0031305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5C6">
          <w:rPr>
            <w:noProof/>
          </w:rPr>
          <w:t>48</w:t>
        </w:r>
        <w:r>
          <w:fldChar w:fldCharType="end"/>
        </w:r>
      </w:p>
    </w:sdtContent>
  </w:sdt>
  <w:p w:rsidR="00313057" w:rsidRDefault="0031305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FD2" w:rsidRDefault="00846FD2" w:rsidP="00FD2190">
      <w:pPr>
        <w:spacing w:after="0" w:line="240" w:lineRule="auto"/>
      </w:pPr>
      <w:r>
        <w:separator/>
      </w:r>
    </w:p>
  </w:footnote>
  <w:footnote w:type="continuationSeparator" w:id="0">
    <w:p w:rsidR="00846FD2" w:rsidRDefault="00846FD2" w:rsidP="00FD21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5"/>
    <w:multiLevelType w:val="multilevel"/>
    <w:tmpl w:val="00000004"/>
    <w:lvl w:ilvl="0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upp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upp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upp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upp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upp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upp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0000007"/>
    <w:multiLevelType w:val="multilevel"/>
    <w:tmpl w:val="00000006"/>
    <w:lvl w:ilvl="0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upperLetter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upperLetter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upperLetter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upperLetter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upperLetter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upperLetter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>
    <w:nsid w:val="00000009"/>
    <w:multiLevelType w:val="multilevel"/>
    <w:tmpl w:val="00000008"/>
    <w:lvl w:ilvl="0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>
    <w:nsid w:val="019F6DC2"/>
    <w:multiLevelType w:val="hybridMultilevel"/>
    <w:tmpl w:val="B3D0EB34"/>
    <w:lvl w:ilvl="0" w:tplc="D994BC9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068666D4"/>
    <w:multiLevelType w:val="hybridMultilevel"/>
    <w:tmpl w:val="F306E3D8"/>
    <w:lvl w:ilvl="0" w:tplc="62640A4C">
      <w:start w:val="1"/>
      <w:numFmt w:val="decimal"/>
      <w:lvlText w:val="%1."/>
      <w:lvlJc w:val="left"/>
      <w:pPr>
        <w:ind w:left="2160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>
    <w:nsid w:val="0DB63FAC"/>
    <w:multiLevelType w:val="hybridMultilevel"/>
    <w:tmpl w:val="9246F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300BB5"/>
    <w:multiLevelType w:val="hybridMultilevel"/>
    <w:tmpl w:val="DB3E8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0C7188"/>
    <w:multiLevelType w:val="multilevel"/>
    <w:tmpl w:val="D22A56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11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2">
    <w:nsid w:val="191864F3"/>
    <w:multiLevelType w:val="hybridMultilevel"/>
    <w:tmpl w:val="2F9E3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34445F"/>
    <w:multiLevelType w:val="hybridMultilevel"/>
    <w:tmpl w:val="AF6A0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6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7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29473668"/>
    <w:multiLevelType w:val="hybridMultilevel"/>
    <w:tmpl w:val="90489B60"/>
    <w:lvl w:ilvl="0" w:tplc="338261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21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>
    <w:nsid w:val="300E3B2D"/>
    <w:multiLevelType w:val="hybridMultilevel"/>
    <w:tmpl w:val="0FDE1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021859"/>
    <w:multiLevelType w:val="hybridMultilevel"/>
    <w:tmpl w:val="F2403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6A7D9E"/>
    <w:multiLevelType w:val="hybridMultilevel"/>
    <w:tmpl w:val="46D25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D30E93"/>
    <w:multiLevelType w:val="hybridMultilevel"/>
    <w:tmpl w:val="2E12C1DE"/>
    <w:lvl w:ilvl="0" w:tplc="50683B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29">
    <w:nsid w:val="49F75E82"/>
    <w:multiLevelType w:val="hybridMultilevel"/>
    <w:tmpl w:val="E7D8D980"/>
    <w:lvl w:ilvl="0" w:tplc="F9CA40F8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0">
    <w:nsid w:val="4A317DB1"/>
    <w:multiLevelType w:val="multilevel"/>
    <w:tmpl w:val="48F080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1">
    <w:nsid w:val="4D4763FB"/>
    <w:multiLevelType w:val="hybridMultilevel"/>
    <w:tmpl w:val="2D800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9E7B30"/>
    <w:multiLevelType w:val="hybridMultilevel"/>
    <w:tmpl w:val="53044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7136EC"/>
    <w:multiLevelType w:val="hybridMultilevel"/>
    <w:tmpl w:val="E4202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5476D5"/>
    <w:multiLevelType w:val="hybridMultilevel"/>
    <w:tmpl w:val="B0CAD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5870BB"/>
    <w:multiLevelType w:val="hybridMultilevel"/>
    <w:tmpl w:val="C9543338"/>
    <w:lvl w:ilvl="0" w:tplc="5BA8AF4E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6">
    <w:nsid w:val="5D9279B5"/>
    <w:multiLevelType w:val="hybridMultilevel"/>
    <w:tmpl w:val="BCAE1A96"/>
    <w:lvl w:ilvl="0" w:tplc="D610C2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7">
    <w:nsid w:val="60DF102E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2C3262B"/>
    <w:multiLevelType w:val="multilevel"/>
    <w:tmpl w:val="5CACCCE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17" w:hanging="540"/>
      </w:pPr>
      <w:rPr>
        <w:rFonts w:hint="default"/>
        <w:b/>
      </w:rPr>
    </w:lvl>
    <w:lvl w:ilvl="2">
      <w:start w:val="4"/>
      <w:numFmt w:val="decimal"/>
      <w:isLgl/>
      <w:lvlText w:val="%1.%2.%3."/>
      <w:lvlJc w:val="left"/>
      <w:pPr>
        <w:ind w:left="18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9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6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7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34" w:hanging="1800"/>
      </w:pPr>
      <w:rPr>
        <w:rFonts w:hint="default"/>
        <w:b/>
      </w:rPr>
    </w:lvl>
  </w:abstractNum>
  <w:abstractNum w:abstractNumId="39">
    <w:nsid w:val="6708731B"/>
    <w:multiLevelType w:val="hybridMultilevel"/>
    <w:tmpl w:val="7FF68C68"/>
    <w:lvl w:ilvl="0" w:tplc="413E44D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0">
    <w:nsid w:val="672D6DB9"/>
    <w:multiLevelType w:val="hybridMultilevel"/>
    <w:tmpl w:val="207444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42">
    <w:nsid w:val="6D814047"/>
    <w:multiLevelType w:val="hybridMultilevel"/>
    <w:tmpl w:val="A4168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304678"/>
    <w:multiLevelType w:val="hybridMultilevel"/>
    <w:tmpl w:val="69707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C173C4"/>
    <w:multiLevelType w:val="hybridMultilevel"/>
    <w:tmpl w:val="F1BC7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32359D"/>
    <w:multiLevelType w:val="hybridMultilevel"/>
    <w:tmpl w:val="3C04C0F6"/>
    <w:lvl w:ilvl="0" w:tplc="50AC2AAA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6">
    <w:nsid w:val="7B6D61BE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8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49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26"/>
  </w:num>
  <w:num w:numId="4">
    <w:abstractNumId w:val="5"/>
  </w:num>
  <w:num w:numId="5">
    <w:abstractNumId w:val="6"/>
  </w:num>
  <w:num w:numId="6">
    <w:abstractNumId w:val="35"/>
  </w:num>
  <w:num w:numId="7">
    <w:abstractNumId w:val="39"/>
  </w:num>
  <w:num w:numId="8">
    <w:abstractNumId w:val="45"/>
  </w:num>
  <w:num w:numId="9">
    <w:abstractNumId w:val="29"/>
  </w:num>
  <w:num w:numId="10">
    <w:abstractNumId w:val="38"/>
  </w:num>
  <w:num w:numId="11">
    <w:abstractNumId w:val="8"/>
  </w:num>
  <w:num w:numId="12">
    <w:abstractNumId w:val="12"/>
  </w:num>
  <w:num w:numId="13">
    <w:abstractNumId w:val="43"/>
  </w:num>
  <w:num w:numId="14">
    <w:abstractNumId w:val="31"/>
  </w:num>
  <w:num w:numId="15">
    <w:abstractNumId w:val="23"/>
  </w:num>
  <w:num w:numId="16">
    <w:abstractNumId w:val="34"/>
  </w:num>
  <w:num w:numId="17">
    <w:abstractNumId w:val="44"/>
  </w:num>
  <w:num w:numId="18">
    <w:abstractNumId w:val="42"/>
  </w:num>
  <w:num w:numId="19">
    <w:abstractNumId w:val="24"/>
  </w:num>
  <w:num w:numId="20">
    <w:abstractNumId w:val="9"/>
  </w:num>
  <w:num w:numId="21">
    <w:abstractNumId w:val="13"/>
  </w:num>
  <w:num w:numId="22">
    <w:abstractNumId w:val="32"/>
  </w:num>
  <w:num w:numId="23">
    <w:abstractNumId w:val="33"/>
  </w:num>
  <w:num w:numId="24">
    <w:abstractNumId w:val="10"/>
  </w:num>
  <w:num w:numId="25">
    <w:abstractNumId w:val="30"/>
  </w:num>
  <w:num w:numId="26">
    <w:abstractNumId w:val="17"/>
  </w:num>
  <w:num w:numId="27">
    <w:abstractNumId w:val="37"/>
  </w:num>
  <w:num w:numId="28">
    <w:abstractNumId w:val="0"/>
  </w:num>
  <w:num w:numId="29">
    <w:abstractNumId w:val="1"/>
  </w:num>
  <w:num w:numId="30">
    <w:abstractNumId w:val="2"/>
  </w:num>
  <w:num w:numId="31">
    <w:abstractNumId w:val="3"/>
  </w:num>
  <w:num w:numId="32">
    <w:abstractNumId w:val="4"/>
  </w:num>
  <w:num w:numId="3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</w:num>
  <w:num w:numId="35">
    <w:abstractNumId w:val="40"/>
  </w:num>
  <w:num w:numId="36">
    <w:abstractNumId w:val="4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FC1"/>
    <w:rsid w:val="00015370"/>
    <w:rsid w:val="00027AC2"/>
    <w:rsid w:val="0003479D"/>
    <w:rsid w:val="0003661F"/>
    <w:rsid w:val="00037728"/>
    <w:rsid w:val="0003783D"/>
    <w:rsid w:val="00041E2A"/>
    <w:rsid w:val="00046F57"/>
    <w:rsid w:val="00047104"/>
    <w:rsid w:val="0005028C"/>
    <w:rsid w:val="0005037D"/>
    <w:rsid w:val="00051808"/>
    <w:rsid w:val="000527BC"/>
    <w:rsid w:val="0006179B"/>
    <w:rsid w:val="000765FA"/>
    <w:rsid w:val="00094E6B"/>
    <w:rsid w:val="000960A4"/>
    <w:rsid w:val="000A4F05"/>
    <w:rsid w:val="000B0AA3"/>
    <w:rsid w:val="000B2227"/>
    <w:rsid w:val="000B3855"/>
    <w:rsid w:val="000C5F2F"/>
    <w:rsid w:val="000E0F36"/>
    <w:rsid w:val="000E7A09"/>
    <w:rsid w:val="0010667A"/>
    <w:rsid w:val="00110D12"/>
    <w:rsid w:val="00112318"/>
    <w:rsid w:val="00120883"/>
    <w:rsid w:val="00134777"/>
    <w:rsid w:val="001425A6"/>
    <w:rsid w:val="001524BF"/>
    <w:rsid w:val="00162919"/>
    <w:rsid w:val="00164E27"/>
    <w:rsid w:val="00172648"/>
    <w:rsid w:val="00172984"/>
    <w:rsid w:val="00184EA3"/>
    <w:rsid w:val="00187D37"/>
    <w:rsid w:val="001A4F4B"/>
    <w:rsid w:val="001A684E"/>
    <w:rsid w:val="001B19EE"/>
    <w:rsid w:val="001C5D86"/>
    <w:rsid w:val="001D4E21"/>
    <w:rsid w:val="001E3DF7"/>
    <w:rsid w:val="001F30F9"/>
    <w:rsid w:val="001F665F"/>
    <w:rsid w:val="00202C26"/>
    <w:rsid w:val="0020380F"/>
    <w:rsid w:val="00210469"/>
    <w:rsid w:val="0021243F"/>
    <w:rsid w:val="00247ACA"/>
    <w:rsid w:val="002504F4"/>
    <w:rsid w:val="002541A9"/>
    <w:rsid w:val="00256A65"/>
    <w:rsid w:val="00260157"/>
    <w:rsid w:val="00261914"/>
    <w:rsid w:val="00262E34"/>
    <w:rsid w:val="00263A01"/>
    <w:rsid w:val="00276538"/>
    <w:rsid w:val="00292228"/>
    <w:rsid w:val="002A12F6"/>
    <w:rsid w:val="002B2EFD"/>
    <w:rsid w:val="002B612A"/>
    <w:rsid w:val="002B6B13"/>
    <w:rsid w:val="002C4621"/>
    <w:rsid w:val="002C4A84"/>
    <w:rsid w:val="002D1114"/>
    <w:rsid w:val="002E38DB"/>
    <w:rsid w:val="002E7315"/>
    <w:rsid w:val="002F7232"/>
    <w:rsid w:val="00302F99"/>
    <w:rsid w:val="003040CA"/>
    <w:rsid w:val="00313057"/>
    <w:rsid w:val="00314A6A"/>
    <w:rsid w:val="00316F9D"/>
    <w:rsid w:val="003229BB"/>
    <w:rsid w:val="00326BA0"/>
    <w:rsid w:val="003318B8"/>
    <w:rsid w:val="003323C9"/>
    <w:rsid w:val="00332FD8"/>
    <w:rsid w:val="00333FE6"/>
    <w:rsid w:val="003343CB"/>
    <w:rsid w:val="003533FF"/>
    <w:rsid w:val="003560A4"/>
    <w:rsid w:val="00363020"/>
    <w:rsid w:val="00373333"/>
    <w:rsid w:val="00381789"/>
    <w:rsid w:val="00384A00"/>
    <w:rsid w:val="00386F89"/>
    <w:rsid w:val="00391D55"/>
    <w:rsid w:val="00392F4A"/>
    <w:rsid w:val="003D1140"/>
    <w:rsid w:val="003D78AF"/>
    <w:rsid w:val="003E1D38"/>
    <w:rsid w:val="003F727C"/>
    <w:rsid w:val="00424B78"/>
    <w:rsid w:val="00435EE6"/>
    <w:rsid w:val="00450599"/>
    <w:rsid w:val="00453C12"/>
    <w:rsid w:val="004A3465"/>
    <w:rsid w:val="004A5618"/>
    <w:rsid w:val="004B65FA"/>
    <w:rsid w:val="004B6B7E"/>
    <w:rsid w:val="004C33D9"/>
    <w:rsid w:val="004C668D"/>
    <w:rsid w:val="004E44E3"/>
    <w:rsid w:val="004F6310"/>
    <w:rsid w:val="00503D87"/>
    <w:rsid w:val="0051268F"/>
    <w:rsid w:val="0054173E"/>
    <w:rsid w:val="00560085"/>
    <w:rsid w:val="005766D6"/>
    <w:rsid w:val="005835CF"/>
    <w:rsid w:val="005871C6"/>
    <w:rsid w:val="005A4BA4"/>
    <w:rsid w:val="005A5551"/>
    <w:rsid w:val="005B19F5"/>
    <w:rsid w:val="005E71E2"/>
    <w:rsid w:val="005F1800"/>
    <w:rsid w:val="005F74D9"/>
    <w:rsid w:val="00600538"/>
    <w:rsid w:val="00621F5E"/>
    <w:rsid w:val="006238F9"/>
    <w:rsid w:val="0063039F"/>
    <w:rsid w:val="006344E7"/>
    <w:rsid w:val="00643CBE"/>
    <w:rsid w:val="00650F4A"/>
    <w:rsid w:val="00651FE9"/>
    <w:rsid w:val="006524D0"/>
    <w:rsid w:val="00663A6A"/>
    <w:rsid w:val="00672691"/>
    <w:rsid w:val="00675732"/>
    <w:rsid w:val="00675AA3"/>
    <w:rsid w:val="0068141E"/>
    <w:rsid w:val="00683364"/>
    <w:rsid w:val="00692E44"/>
    <w:rsid w:val="006A375A"/>
    <w:rsid w:val="006A6E81"/>
    <w:rsid w:val="006B71E4"/>
    <w:rsid w:val="006D46F4"/>
    <w:rsid w:val="006E5D13"/>
    <w:rsid w:val="006F6DAC"/>
    <w:rsid w:val="00701F55"/>
    <w:rsid w:val="00706FC1"/>
    <w:rsid w:val="00724168"/>
    <w:rsid w:val="007250E4"/>
    <w:rsid w:val="007421FD"/>
    <w:rsid w:val="00744E93"/>
    <w:rsid w:val="0075234F"/>
    <w:rsid w:val="00752406"/>
    <w:rsid w:val="007529A3"/>
    <w:rsid w:val="00762D28"/>
    <w:rsid w:val="007735F7"/>
    <w:rsid w:val="00782167"/>
    <w:rsid w:val="00784698"/>
    <w:rsid w:val="00793C4E"/>
    <w:rsid w:val="00797E8F"/>
    <w:rsid w:val="007C24E8"/>
    <w:rsid w:val="007D1A22"/>
    <w:rsid w:val="007D1E1C"/>
    <w:rsid w:val="007D49C5"/>
    <w:rsid w:val="007D6F23"/>
    <w:rsid w:val="007E7E4E"/>
    <w:rsid w:val="007F6F42"/>
    <w:rsid w:val="00810665"/>
    <w:rsid w:val="00821536"/>
    <w:rsid w:val="0082327A"/>
    <w:rsid w:val="00827C56"/>
    <w:rsid w:val="00836A12"/>
    <w:rsid w:val="00840E4F"/>
    <w:rsid w:val="00846FD2"/>
    <w:rsid w:val="00857679"/>
    <w:rsid w:val="00864406"/>
    <w:rsid w:val="00872506"/>
    <w:rsid w:val="008761D6"/>
    <w:rsid w:val="0087724D"/>
    <w:rsid w:val="0088007A"/>
    <w:rsid w:val="00890E2C"/>
    <w:rsid w:val="008951FC"/>
    <w:rsid w:val="008A4B8A"/>
    <w:rsid w:val="008A5463"/>
    <w:rsid w:val="008A6207"/>
    <w:rsid w:val="008C1353"/>
    <w:rsid w:val="008F1AA3"/>
    <w:rsid w:val="008F2C3C"/>
    <w:rsid w:val="008F47F9"/>
    <w:rsid w:val="00900E95"/>
    <w:rsid w:val="0090291B"/>
    <w:rsid w:val="00906F0D"/>
    <w:rsid w:val="00907E65"/>
    <w:rsid w:val="00913196"/>
    <w:rsid w:val="00920922"/>
    <w:rsid w:val="00920D00"/>
    <w:rsid w:val="0092595F"/>
    <w:rsid w:val="00931F6A"/>
    <w:rsid w:val="009603B1"/>
    <w:rsid w:val="009613A7"/>
    <w:rsid w:val="0096176A"/>
    <w:rsid w:val="00964C70"/>
    <w:rsid w:val="00971CE7"/>
    <w:rsid w:val="009956D1"/>
    <w:rsid w:val="00997009"/>
    <w:rsid w:val="009A6E25"/>
    <w:rsid w:val="009C3118"/>
    <w:rsid w:val="009D5B25"/>
    <w:rsid w:val="009D6942"/>
    <w:rsid w:val="009F01E9"/>
    <w:rsid w:val="009F4523"/>
    <w:rsid w:val="00A21B20"/>
    <w:rsid w:val="00A279EB"/>
    <w:rsid w:val="00A30067"/>
    <w:rsid w:val="00A325D8"/>
    <w:rsid w:val="00A33BE7"/>
    <w:rsid w:val="00A3719A"/>
    <w:rsid w:val="00A6030E"/>
    <w:rsid w:val="00A60CCB"/>
    <w:rsid w:val="00A717D5"/>
    <w:rsid w:val="00A73855"/>
    <w:rsid w:val="00A764C3"/>
    <w:rsid w:val="00A80BCF"/>
    <w:rsid w:val="00A8365E"/>
    <w:rsid w:val="00A94547"/>
    <w:rsid w:val="00A97F46"/>
    <w:rsid w:val="00AB124E"/>
    <w:rsid w:val="00AE1CBF"/>
    <w:rsid w:val="00AE4047"/>
    <w:rsid w:val="00AE5FAE"/>
    <w:rsid w:val="00AE72F1"/>
    <w:rsid w:val="00AF44E6"/>
    <w:rsid w:val="00B04793"/>
    <w:rsid w:val="00B067D0"/>
    <w:rsid w:val="00B07591"/>
    <w:rsid w:val="00B13685"/>
    <w:rsid w:val="00B1515F"/>
    <w:rsid w:val="00B201D0"/>
    <w:rsid w:val="00B3041C"/>
    <w:rsid w:val="00B31518"/>
    <w:rsid w:val="00B32FA2"/>
    <w:rsid w:val="00B341FF"/>
    <w:rsid w:val="00B5020E"/>
    <w:rsid w:val="00B75389"/>
    <w:rsid w:val="00B76D1D"/>
    <w:rsid w:val="00B969C6"/>
    <w:rsid w:val="00BA29E6"/>
    <w:rsid w:val="00BE0771"/>
    <w:rsid w:val="00BE4943"/>
    <w:rsid w:val="00C26831"/>
    <w:rsid w:val="00C46E45"/>
    <w:rsid w:val="00C565A2"/>
    <w:rsid w:val="00C57061"/>
    <w:rsid w:val="00C84BFB"/>
    <w:rsid w:val="00C855E9"/>
    <w:rsid w:val="00C85D62"/>
    <w:rsid w:val="00C8654A"/>
    <w:rsid w:val="00C95B45"/>
    <w:rsid w:val="00C978BD"/>
    <w:rsid w:val="00CB2455"/>
    <w:rsid w:val="00CB3A80"/>
    <w:rsid w:val="00CB6E08"/>
    <w:rsid w:val="00CC3CBB"/>
    <w:rsid w:val="00CC5F2E"/>
    <w:rsid w:val="00CD45C6"/>
    <w:rsid w:val="00CF74CF"/>
    <w:rsid w:val="00CF7BDC"/>
    <w:rsid w:val="00D0630B"/>
    <w:rsid w:val="00D06E0B"/>
    <w:rsid w:val="00D13A04"/>
    <w:rsid w:val="00D31EE9"/>
    <w:rsid w:val="00D41AEA"/>
    <w:rsid w:val="00D434BC"/>
    <w:rsid w:val="00D46279"/>
    <w:rsid w:val="00D55153"/>
    <w:rsid w:val="00D55CC4"/>
    <w:rsid w:val="00D906C0"/>
    <w:rsid w:val="00D91682"/>
    <w:rsid w:val="00D92061"/>
    <w:rsid w:val="00D92CC4"/>
    <w:rsid w:val="00DA60BA"/>
    <w:rsid w:val="00DB695A"/>
    <w:rsid w:val="00DC156B"/>
    <w:rsid w:val="00DC4580"/>
    <w:rsid w:val="00DC7FA4"/>
    <w:rsid w:val="00DE3B2B"/>
    <w:rsid w:val="00DF1F8A"/>
    <w:rsid w:val="00DF6876"/>
    <w:rsid w:val="00DF7F4B"/>
    <w:rsid w:val="00E072D5"/>
    <w:rsid w:val="00E32DB4"/>
    <w:rsid w:val="00E4225B"/>
    <w:rsid w:val="00E42F2D"/>
    <w:rsid w:val="00E459F3"/>
    <w:rsid w:val="00E463DA"/>
    <w:rsid w:val="00E465BF"/>
    <w:rsid w:val="00E510F3"/>
    <w:rsid w:val="00E627D2"/>
    <w:rsid w:val="00E7040A"/>
    <w:rsid w:val="00E72BCA"/>
    <w:rsid w:val="00E93EFF"/>
    <w:rsid w:val="00E97B38"/>
    <w:rsid w:val="00EA0315"/>
    <w:rsid w:val="00EA2E6F"/>
    <w:rsid w:val="00EB6F94"/>
    <w:rsid w:val="00F04B59"/>
    <w:rsid w:val="00F05B53"/>
    <w:rsid w:val="00F401FB"/>
    <w:rsid w:val="00F51A70"/>
    <w:rsid w:val="00F5257C"/>
    <w:rsid w:val="00F52629"/>
    <w:rsid w:val="00F55BD0"/>
    <w:rsid w:val="00F62189"/>
    <w:rsid w:val="00F67AE8"/>
    <w:rsid w:val="00F76A5B"/>
    <w:rsid w:val="00FA4267"/>
    <w:rsid w:val="00FB7C64"/>
    <w:rsid w:val="00FC5F6E"/>
    <w:rsid w:val="00FD2190"/>
    <w:rsid w:val="00FD778D"/>
    <w:rsid w:val="00FF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CD45C6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07591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7421FD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7421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4"/>
    <w:rsid w:val="00793C4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rsid w:val="002541A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rsid w:val="0087724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4"/>
    <w:rsid w:val="0087724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4"/>
    <w:rsid w:val="00BA29E6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D2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2190"/>
  </w:style>
  <w:style w:type="paragraph" w:styleId="a7">
    <w:name w:val="footer"/>
    <w:basedOn w:val="a"/>
    <w:link w:val="a8"/>
    <w:uiPriority w:val="99"/>
    <w:unhideWhenUsed/>
    <w:rsid w:val="00FD2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2190"/>
  </w:style>
  <w:style w:type="character" w:customStyle="1" w:styleId="Bodytext2">
    <w:name w:val="Body text (2)_"/>
    <w:basedOn w:val="a0"/>
    <w:link w:val="Bodytext21"/>
    <w:uiPriority w:val="99"/>
    <w:locked/>
    <w:rsid w:val="002C4A84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2C4A84"/>
    <w:pPr>
      <w:shd w:val="clear" w:color="auto" w:fill="FFFFFF"/>
      <w:spacing w:after="4800" w:line="322" w:lineRule="exact"/>
      <w:jc w:val="center"/>
    </w:pPr>
    <w:rPr>
      <w:rFonts w:ascii="Times New Roman" w:hAnsi="Times New Roman" w:cs="Times New Roman"/>
      <w:b/>
      <w:bCs/>
      <w:sz w:val="27"/>
      <w:szCs w:val="27"/>
    </w:rPr>
  </w:style>
  <w:style w:type="table" w:customStyle="1" w:styleId="7">
    <w:name w:val="Сетка таблицы7"/>
    <w:basedOn w:val="a1"/>
    <w:next w:val="a4"/>
    <w:uiPriority w:val="59"/>
    <w:rsid w:val="00C85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59"/>
    <w:rsid w:val="00C85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4"/>
    <w:uiPriority w:val="59"/>
    <w:rsid w:val="00C85D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uiPriority w:val="59"/>
    <w:rsid w:val="00C85D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rsid w:val="00810665"/>
    <w:rPr>
      <w:color w:val="0000FF"/>
      <w:u w:val="single"/>
    </w:rPr>
  </w:style>
  <w:style w:type="character" w:styleId="aa">
    <w:name w:val="Placeholder Text"/>
    <w:basedOn w:val="a0"/>
    <w:uiPriority w:val="99"/>
    <w:semiHidden/>
    <w:rsid w:val="00784698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784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46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434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table" w:customStyle="1" w:styleId="9">
    <w:name w:val="Сетка таблицы9"/>
    <w:basedOn w:val="a1"/>
    <w:next w:val="a4"/>
    <w:rsid w:val="00663A6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0"/>
    <w:basedOn w:val="a1"/>
    <w:next w:val="a4"/>
    <w:uiPriority w:val="59"/>
    <w:rsid w:val="00663A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semiHidden/>
    <w:rsid w:val="00CD45C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CD45C6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07591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7421FD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7421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4"/>
    <w:rsid w:val="00793C4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rsid w:val="002541A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rsid w:val="0087724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4"/>
    <w:rsid w:val="0087724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4"/>
    <w:rsid w:val="00BA29E6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D2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2190"/>
  </w:style>
  <w:style w:type="paragraph" w:styleId="a7">
    <w:name w:val="footer"/>
    <w:basedOn w:val="a"/>
    <w:link w:val="a8"/>
    <w:uiPriority w:val="99"/>
    <w:unhideWhenUsed/>
    <w:rsid w:val="00FD2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2190"/>
  </w:style>
  <w:style w:type="character" w:customStyle="1" w:styleId="Bodytext2">
    <w:name w:val="Body text (2)_"/>
    <w:basedOn w:val="a0"/>
    <w:link w:val="Bodytext21"/>
    <w:uiPriority w:val="99"/>
    <w:locked/>
    <w:rsid w:val="002C4A84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2C4A84"/>
    <w:pPr>
      <w:shd w:val="clear" w:color="auto" w:fill="FFFFFF"/>
      <w:spacing w:after="4800" w:line="322" w:lineRule="exact"/>
      <w:jc w:val="center"/>
    </w:pPr>
    <w:rPr>
      <w:rFonts w:ascii="Times New Roman" w:hAnsi="Times New Roman" w:cs="Times New Roman"/>
      <w:b/>
      <w:bCs/>
      <w:sz w:val="27"/>
      <w:szCs w:val="27"/>
    </w:rPr>
  </w:style>
  <w:style w:type="table" w:customStyle="1" w:styleId="7">
    <w:name w:val="Сетка таблицы7"/>
    <w:basedOn w:val="a1"/>
    <w:next w:val="a4"/>
    <w:uiPriority w:val="59"/>
    <w:rsid w:val="00C85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59"/>
    <w:rsid w:val="00C85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4"/>
    <w:uiPriority w:val="59"/>
    <w:rsid w:val="00C85D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uiPriority w:val="59"/>
    <w:rsid w:val="00C85D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rsid w:val="00810665"/>
    <w:rPr>
      <w:color w:val="0000FF"/>
      <w:u w:val="single"/>
    </w:rPr>
  </w:style>
  <w:style w:type="character" w:styleId="aa">
    <w:name w:val="Placeholder Text"/>
    <w:basedOn w:val="a0"/>
    <w:uiPriority w:val="99"/>
    <w:semiHidden/>
    <w:rsid w:val="00784698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784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46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434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table" w:customStyle="1" w:styleId="9">
    <w:name w:val="Сетка таблицы9"/>
    <w:basedOn w:val="a1"/>
    <w:next w:val="a4"/>
    <w:rsid w:val="00663A6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0"/>
    <w:basedOn w:val="a1"/>
    <w:next w:val="a4"/>
    <w:uiPriority w:val="59"/>
    <w:rsid w:val="00663A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semiHidden/>
    <w:rsid w:val="00CD45C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2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cior.edu.ru/catalog/meta/5/p/page.html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ohranatruda.ru/ot_biblio/normativ/data_normativ/46/46201/" TargetMode="External"/><Relationship Id="rId17" Type="http://schemas.openxmlformats.org/officeDocument/2006/relationships/hyperlink" Target="http://www.pitporta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a-server.ru/culinary-school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zpp.ru/laws2/postan/post7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da-server.ru/gastronom/" TargetMode="External"/><Relationship Id="rId10" Type="http://schemas.openxmlformats.org/officeDocument/2006/relationships/hyperlink" Target="http://pravo.gov.ru/proxy/ips/?docbody=&amp;nd=102063865&amp;rdk=&amp;backlink=1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base.garant.ru" TargetMode="External"/><Relationship Id="rId14" Type="http://schemas.openxmlformats.org/officeDocument/2006/relationships/hyperlink" Target="http://www.jur-jur.ru/journals/jur22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F3F0C-7F9C-448F-9345-A782355AC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</Pages>
  <Words>12917</Words>
  <Characters>73627</Characters>
  <Application>Microsoft Office Word</Application>
  <DocSecurity>0</DocSecurity>
  <Lines>613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35</cp:revision>
  <cp:lastPrinted>2020-03-25T11:51:00Z</cp:lastPrinted>
  <dcterms:created xsi:type="dcterms:W3CDTF">2019-12-28T20:45:00Z</dcterms:created>
  <dcterms:modified xsi:type="dcterms:W3CDTF">2024-05-03T10:15:00Z</dcterms:modified>
</cp:coreProperties>
</file>